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That mountain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That mountain,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not moved for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mountain I think it could only be moved with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tears of the heavens and an earthquake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mountain it does not like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too beautiful to erase from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impeccably you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glower and stare menacingly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tell you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plans to climb you or anything that 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enough mountain inside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enough obstacles to climb and you are better off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enough mountains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you are beautiful, you are not my type,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 is enough of a mountain on its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enough of a mountain on its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already have enough mountains to climb inside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