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That life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life was yours, but now it has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your long years,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have brought you to another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no longer see your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I, I remember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smile for in my heart it takes its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memories of which are dear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wander in such elysian Fields,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our shared experiences,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through the years are burned in my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burned in my brain, as if it was yesterday,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great memories are they, for they make me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vision, them I can clearly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can clearly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them I do not feel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photograph beside me there is a little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the time that we spent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glad that when we walked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walked together in each other’s company,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those times, I took them all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took them all into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never forgot a thing that we had experienced or seen,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and there always will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little of you in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