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Terrible power</w:t>
      </w:r>
    </w:p>
    <w:p/>
    <w:p>
      <w:r>
        <w:rPr>
          <w:rFonts w:ascii="Arial" w:hAnsi="Arial" w:eastAsia="Arial"/>
          <w:b w:val="0"/>
          <w:sz w:val="22"/>
        </w:rPr>
        <w:t>Terrible power,</w:t>
      </w:r>
    </w:p>
    <w:p>
      <w:r>
        <w:rPr>
          <w:rFonts w:ascii="Arial" w:hAnsi="Arial" w:eastAsia="Arial"/>
          <w:b w:val="0"/>
          <w:sz w:val="22"/>
        </w:rPr>
        <w:t>hurricanes,</w:t>
      </w:r>
    </w:p>
    <w:p>
      <w:r>
        <w:rPr>
          <w:rFonts w:ascii="Arial" w:hAnsi="Arial" w:eastAsia="Arial"/>
          <w:b w:val="0"/>
          <w:sz w:val="22"/>
        </w:rPr>
        <w:t>tornadoes,</w:t>
      </w:r>
    </w:p>
    <w:p>
      <w:r>
        <w:rPr>
          <w:rFonts w:ascii="Arial" w:hAnsi="Arial" w:eastAsia="Arial"/>
          <w:b w:val="0"/>
          <w:sz w:val="22"/>
        </w:rPr>
        <w:t>lives there one minute,</w:t>
      </w:r>
    </w:p>
    <w:p>
      <w:r>
        <w:rPr>
          <w:rFonts w:ascii="Arial" w:hAnsi="Arial" w:eastAsia="Arial"/>
          <w:b w:val="0"/>
          <w:sz w:val="22"/>
        </w:rPr>
        <w:t>and gone the next,</w:t>
      </w:r>
    </w:p>
    <w:p>
      <w:r>
        <w:rPr>
          <w:rFonts w:ascii="Arial" w:hAnsi="Arial" w:eastAsia="Arial"/>
          <w:b w:val="0"/>
          <w:sz w:val="22"/>
        </w:rPr>
        <w:t>whole families devastated,</w:t>
      </w:r>
    </w:p>
    <w:p>
      <w:r>
        <w:rPr>
          <w:rFonts w:ascii="Arial" w:hAnsi="Arial" w:eastAsia="Arial"/>
          <w:b w:val="0"/>
          <w:sz w:val="22"/>
        </w:rPr>
        <w:t>as bodies float in the water,</w:t>
      </w:r>
    </w:p>
    <w:p>
      <w:r>
        <w:rPr>
          <w:rFonts w:ascii="Arial" w:hAnsi="Arial" w:eastAsia="Arial"/>
          <w:b w:val="0"/>
          <w:sz w:val="22"/>
        </w:rPr>
        <w:t>amidst the wrecks,</w:t>
      </w:r>
    </w:p>
    <w:p>
      <w:r>
        <w:rPr>
          <w:rFonts w:ascii="Arial" w:hAnsi="Arial" w:eastAsia="Arial"/>
          <w:b w:val="0"/>
          <w:sz w:val="22"/>
        </w:rPr>
        <w:t>the wrecks of buildings,</w:t>
      </w:r>
    </w:p>
    <w:p>
      <w:r>
        <w:rPr>
          <w:rFonts w:ascii="Arial" w:hAnsi="Arial" w:eastAsia="Arial"/>
          <w:b w:val="0"/>
          <w:sz w:val="22"/>
        </w:rPr>
        <w:t>and the crying,</w:t>
      </w:r>
    </w:p>
    <w:p>
      <w:r>
        <w:rPr>
          <w:rFonts w:ascii="Arial" w:hAnsi="Arial" w:eastAsia="Arial"/>
          <w:b w:val="0"/>
          <w:sz w:val="22"/>
        </w:rPr>
        <w:t>and the distressed,</w:t>
      </w:r>
    </w:p>
    <w:p>
      <w:r>
        <w:rPr>
          <w:rFonts w:ascii="Arial" w:hAnsi="Arial" w:eastAsia="Arial"/>
          <w:b w:val="0"/>
          <w:sz w:val="22"/>
        </w:rPr>
        <w:t>oh, the terrible power of nature,</w:t>
      </w:r>
    </w:p>
    <w:p>
      <w:r>
        <w:rPr>
          <w:rFonts w:ascii="Arial" w:hAnsi="Arial" w:eastAsia="Arial"/>
          <w:b w:val="0"/>
          <w:sz w:val="22"/>
        </w:rPr>
        <w:t>a fearsome beast,</w:t>
      </w:r>
    </w:p>
    <w:p>
      <w:r>
        <w:rPr>
          <w:rFonts w:ascii="Arial" w:hAnsi="Arial" w:eastAsia="Arial"/>
          <w:b w:val="0"/>
          <w:sz w:val="22"/>
        </w:rPr>
        <w:t>and beautiful at best,</w:t>
      </w:r>
    </w:p>
    <w:p>
      <w:r>
        <w:rPr>
          <w:rFonts w:ascii="Arial" w:hAnsi="Arial" w:eastAsia="Arial"/>
          <w:b w:val="0"/>
          <w:sz w:val="22"/>
        </w:rPr>
        <w:t>life and death,</w:t>
      </w:r>
    </w:p>
    <w:p>
      <w:r>
        <w:rPr>
          <w:rFonts w:ascii="Arial" w:hAnsi="Arial" w:eastAsia="Arial"/>
          <w:b w:val="0"/>
          <w:sz w:val="22"/>
        </w:rPr>
        <w:t>life and death,</w:t>
      </w:r>
    </w:p>
    <w:p>
      <w:r>
        <w:rPr>
          <w:rFonts w:ascii="Arial" w:hAnsi="Arial" w:eastAsia="Arial"/>
          <w:b w:val="0"/>
          <w:sz w:val="22"/>
        </w:rPr>
        <w:t>life forever changed,</w:t>
      </w:r>
    </w:p>
    <w:p>
      <w:r>
        <w:rPr>
          <w:rFonts w:ascii="Arial" w:hAnsi="Arial" w:eastAsia="Arial"/>
          <w:b w:val="0"/>
          <w:sz w:val="22"/>
        </w:rPr>
        <w:t>lives rearranged,</w:t>
      </w:r>
    </w:p>
    <w:p>
      <w:r>
        <w:rPr>
          <w:rFonts w:ascii="Arial" w:hAnsi="Arial" w:eastAsia="Arial"/>
          <w:b w:val="0"/>
          <w:sz w:val="22"/>
        </w:rPr>
        <w:t>leaving trauma,</w:t>
      </w:r>
    </w:p>
    <w:p>
      <w:r>
        <w:rPr>
          <w:rFonts w:ascii="Arial" w:hAnsi="Arial" w:eastAsia="Arial"/>
          <w:b w:val="0"/>
          <w:sz w:val="22"/>
        </w:rPr>
        <w:t>trauma in people’s eyes,</w:t>
      </w:r>
    </w:p>
    <w:p>
      <w:r>
        <w:rPr>
          <w:rFonts w:ascii="Arial" w:hAnsi="Arial" w:eastAsia="Arial"/>
          <w:b w:val="0"/>
          <w:sz w:val="22"/>
        </w:rPr>
        <w:t>for the rest of their lives,</w:t>
      </w:r>
    </w:p>
    <w:p>
      <w:r>
        <w:rPr>
          <w:rFonts w:ascii="Arial" w:hAnsi="Arial" w:eastAsia="Arial"/>
          <w:b w:val="0"/>
          <w:sz w:val="22"/>
        </w:rPr>
        <w:t>and countries,</w:t>
      </w:r>
    </w:p>
    <w:p>
      <w:r>
        <w:rPr>
          <w:rFonts w:ascii="Arial" w:hAnsi="Arial" w:eastAsia="Arial"/>
          <w:b w:val="0"/>
          <w:sz w:val="22"/>
        </w:rPr>
        <w:t>in a terrible mess,</w:t>
      </w:r>
    </w:p>
    <w:p>
      <w:r>
        <w:rPr>
          <w:rFonts w:ascii="Arial" w:hAnsi="Arial" w:eastAsia="Arial"/>
          <w:b w:val="0"/>
          <w:sz w:val="22"/>
        </w:rPr>
        <w:t>yes, a terrible power,</w:t>
      </w:r>
    </w:p>
    <w:p>
      <w:r>
        <w:rPr>
          <w:rFonts w:ascii="Arial" w:hAnsi="Arial" w:eastAsia="Arial"/>
          <w:b w:val="0"/>
          <w:sz w:val="22"/>
        </w:rPr>
        <w:t>no matter the hour,</w:t>
      </w:r>
    </w:p>
    <w:p>
      <w:r>
        <w:rPr>
          <w:rFonts w:ascii="Arial" w:hAnsi="Arial" w:eastAsia="Arial"/>
          <w:b w:val="0"/>
          <w:sz w:val="22"/>
        </w:rPr>
        <w:t>oh, what fear hurricanes,</w:t>
      </w:r>
    </w:p>
    <w:p>
      <w:r>
        <w:rPr>
          <w:rFonts w:ascii="Arial" w:hAnsi="Arial" w:eastAsia="Arial"/>
          <w:b w:val="0"/>
          <w:sz w:val="22"/>
        </w:rPr>
        <w:t>and tornadoes bring,</w:t>
      </w:r>
    </w:p>
    <w:p>
      <w:r>
        <w:rPr>
          <w:rFonts w:ascii="Arial" w:hAnsi="Arial" w:eastAsia="Arial"/>
          <w:b w:val="0"/>
          <w:sz w:val="22"/>
        </w:rPr>
        <w:t>and what terrible great distress.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