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Terrible</w:t>
      </w:r>
    </w:p>
    <w:p/>
    <w:p>
      <w:r>
        <w:rPr>
          <w:rFonts w:ascii="Arial" w:hAnsi="Arial" w:eastAsia="Arial"/>
          <w:b w:val="0"/>
          <w:sz w:val="22"/>
        </w:rPr>
        <w:t>Unfortunate meetings,</w:t>
      </w:r>
    </w:p>
    <w:p>
      <w:r>
        <w:rPr>
          <w:rFonts w:ascii="Arial" w:hAnsi="Arial" w:eastAsia="Arial"/>
          <w:b w:val="0"/>
          <w:sz w:val="22"/>
        </w:rPr>
        <w:t>brought about by chance and fate,</w:t>
      </w:r>
    </w:p>
    <w:p>
      <w:r>
        <w:rPr>
          <w:rFonts w:ascii="Arial" w:hAnsi="Arial" w:eastAsia="Arial"/>
          <w:b w:val="0"/>
          <w:sz w:val="22"/>
        </w:rPr>
        <w:t>an ungodly character,</w:t>
      </w:r>
    </w:p>
    <w:p>
      <w:r>
        <w:rPr>
          <w:rFonts w:ascii="Arial" w:hAnsi="Arial" w:eastAsia="Arial"/>
          <w:b w:val="0"/>
          <w:sz w:val="22"/>
        </w:rPr>
        <w:t>so far away from a saint,</w:t>
      </w:r>
    </w:p>
    <w:p>
      <w:r>
        <w:rPr>
          <w:rFonts w:ascii="Arial" w:hAnsi="Arial" w:eastAsia="Arial"/>
          <w:b w:val="0"/>
          <w:sz w:val="22"/>
        </w:rPr>
        <w:t>but there you are Infront of me and it is sadly too late,</w:t>
      </w:r>
    </w:p>
    <w:p>
      <w:r>
        <w:rPr>
          <w:rFonts w:ascii="Arial" w:hAnsi="Arial" w:eastAsia="Arial"/>
          <w:b w:val="0"/>
          <w:sz w:val="22"/>
        </w:rPr>
        <w:t>too late to get away,</w:t>
      </w:r>
    </w:p>
    <w:p>
      <w:r>
        <w:rPr>
          <w:rFonts w:ascii="Arial" w:hAnsi="Arial" w:eastAsia="Arial"/>
          <w:b w:val="0"/>
          <w:sz w:val="22"/>
        </w:rPr>
        <w:t>and it always goes the same way,</w:t>
      </w:r>
    </w:p>
    <w:p>
      <w:r>
        <w:rPr>
          <w:rFonts w:ascii="Arial" w:hAnsi="Arial" w:eastAsia="Arial"/>
          <w:b w:val="0"/>
          <w:sz w:val="22"/>
        </w:rPr>
        <w:t>and talking to you is a terrible tragedy,</w:t>
      </w:r>
    </w:p>
    <w:p>
      <w:r>
        <w:rPr>
          <w:rFonts w:ascii="Arial" w:hAnsi="Arial" w:eastAsia="Arial"/>
          <w:b w:val="0"/>
          <w:sz w:val="22"/>
        </w:rPr>
        <w:t>yes, terrible,</w:t>
      </w:r>
    </w:p>
    <w:p>
      <w:r>
        <w:rPr>
          <w:rFonts w:ascii="Arial" w:hAnsi="Arial" w:eastAsia="Arial"/>
          <w:b w:val="0"/>
          <w:sz w:val="22"/>
        </w:rPr>
        <w:t>and so are your words,</w:t>
      </w:r>
    </w:p>
    <w:p>
      <w:r>
        <w:rPr>
          <w:rFonts w:ascii="Arial" w:hAnsi="Arial" w:eastAsia="Arial"/>
          <w:b w:val="0"/>
          <w:sz w:val="22"/>
        </w:rPr>
        <w:t>and terrible are your machiavellian schemes,</w:t>
      </w:r>
    </w:p>
    <w:p>
      <w:r>
        <w:rPr>
          <w:rFonts w:ascii="Arial" w:hAnsi="Arial" w:eastAsia="Arial"/>
          <w:b w:val="0"/>
          <w:sz w:val="22"/>
        </w:rPr>
        <w:t>to bring tears to people's eyes,</w:t>
      </w:r>
    </w:p>
    <w:p>
      <w:r>
        <w:rPr>
          <w:rFonts w:ascii="Arial" w:hAnsi="Arial" w:eastAsia="Arial"/>
          <w:b w:val="0"/>
          <w:sz w:val="22"/>
        </w:rPr>
        <w:t>and your verbal savagery,</w:t>
      </w:r>
    </w:p>
    <w:p>
      <w:r>
        <w:rPr>
          <w:rFonts w:ascii="Arial" w:hAnsi="Arial" w:eastAsia="Arial"/>
          <w:b w:val="0"/>
          <w:sz w:val="22"/>
        </w:rPr>
        <w:t>it is a shame upon the human race,</w:t>
      </w:r>
    </w:p>
    <w:p>
      <w:r>
        <w:rPr>
          <w:rFonts w:ascii="Arial" w:hAnsi="Arial" w:eastAsia="Arial"/>
          <w:b w:val="0"/>
          <w:sz w:val="22"/>
        </w:rPr>
        <w:t>and a total disgrace,</w:t>
      </w:r>
    </w:p>
    <w:p>
      <w:r>
        <w:rPr>
          <w:rFonts w:ascii="Arial" w:hAnsi="Arial" w:eastAsia="Arial"/>
          <w:b w:val="0"/>
          <w:sz w:val="22"/>
        </w:rPr>
        <w:t>a disgrace that should never have had its place,</w:t>
      </w:r>
    </w:p>
    <w:p>
      <w:r>
        <w:rPr>
          <w:rFonts w:ascii="Arial" w:hAnsi="Arial" w:eastAsia="Arial"/>
          <w:b w:val="0"/>
          <w:sz w:val="22"/>
        </w:rPr>
        <w:t>and damn that look on your face,</w:t>
      </w:r>
    </w:p>
    <w:p>
      <w:r>
        <w:rPr>
          <w:rFonts w:ascii="Arial" w:hAnsi="Arial" w:eastAsia="Arial"/>
          <w:b w:val="0"/>
          <w:sz w:val="22"/>
        </w:rPr>
        <w:t>that evil look</w:t>
      </w:r>
    </w:p>
    <w:p>
      <w:r>
        <w:rPr>
          <w:rFonts w:ascii="Arial" w:hAnsi="Arial" w:eastAsia="Arial"/>
          <w:b w:val="0"/>
          <w:sz w:val="22"/>
        </w:rPr>
        <w:t>that evil look filled with bitterness,</w:t>
      </w:r>
    </w:p>
    <w:p>
      <w:r>
        <w:rPr>
          <w:rFonts w:ascii="Arial" w:hAnsi="Arial" w:eastAsia="Arial"/>
          <w:b w:val="0"/>
          <w:sz w:val="22"/>
        </w:rPr>
        <w:t>and hate and jealousy,</w:t>
      </w:r>
    </w:p>
    <w:p>
      <w:r>
        <w:rPr>
          <w:rFonts w:ascii="Arial" w:hAnsi="Arial" w:eastAsia="Arial"/>
          <w:b w:val="0"/>
          <w:sz w:val="22"/>
        </w:rPr>
        <w:t>and anger and rage,</w:t>
      </w:r>
    </w:p>
    <w:p>
      <w:r>
        <w:rPr>
          <w:rFonts w:ascii="Arial" w:hAnsi="Arial" w:eastAsia="Arial"/>
          <w:b w:val="0"/>
          <w:sz w:val="22"/>
        </w:rPr>
        <w:t>and vitriolic fury, with which so many people you slay,</w:t>
      </w:r>
    </w:p>
    <w:p>
      <w:r>
        <w:rPr>
          <w:rFonts w:ascii="Arial" w:hAnsi="Arial" w:eastAsia="Arial"/>
          <w:b w:val="0"/>
          <w:sz w:val="22"/>
        </w:rPr>
        <w:t>and leave them crying,</w:t>
      </w:r>
    </w:p>
    <w:p>
      <w:r>
        <w:rPr>
          <w:rFonts w:ascii="Arial" w:hAnsi="Arial" w:eastAsia="Arial"/>
          <w:b w:val="0"/>
          <w:sz w:val="22"/>
        </w:rPr>
        <w:t>and wanting to crawl into early graves,</w:t>
      </w:r>
    </w:p>
    <w:p>
      <w:r>
        <w:rPr>
          <w:rFonts w:ascii="Arial" w:hAnsi="Arial" w:eastAsia="Arial"/>
          <w:b w:val="0"/>
          <w:sz w:val="22"/>
        </w:rPr>
        <w:t>yes, damn you,</w:t>
      </w:r>
    </w:p>
    <w:p>
      <w:r>
        <w:rPr>
          <w:rFonts w:ascii="Arial" w:hAnsi="Arial" w:eastAsia="Arial"/>
          <w:b w:val="0"/>
          <w:sz w:val="22"/>
        </w:rPr>
        <w:t>damn you and your linguistic barbarity,</w:t>
      </w:r>
    </w:p>
    <w:p>
      <w:r>
        <w:rPr>
          <w:rFonts w:ascii="Arial" w:hAnsi="Arial" w:eastAsia="Arial"/>
          <w:b w:val="0"/>
          <w:sz w:val="22"/>
        </w:rPr>
        <w:t>that distresses anyone normal,</w:t>
      </w:r>
    </w:p>
    <w:p>
      <w:r>
        <w:rPr>
          <w:rFonts w:ascii="Arial" w:hAnsi="Arial" w:eastAsia="Arial"/>
          <w:b w:val="0"/>
          <w:sz w:val="22"/>
        </w:rPr>
        <w:t>but you have no feelings,</w:t>
      </w:r>
    </w:p>
    <w:p>
      <w:r>
        <w:rPr>
          <w:rFonts w:ascii="Arial" w:hAnsi="Arial" w:eastAsia="Arial"/>
          <w:b w:val="0"/>
          <w:sz w:val="22"/>
        </w:rPr>
        <w:t>and you do not care at all,</w:t>
      </w:r>
    </w:p>
    <w:p>
      <w:r>
        <w:rPr>
          <w:rFonts w:ascii="Arial" w:hAnsi="Arial" w:eastAsia="Arial"/>
          <w:b w:val="0"/>
          <w:sz w:val="22"/>
        </w:rPr>
        <w:t>because you have the devil in you,</w:t>
      </w:r>
    </w:p>
    <w:p>
      <w:r>
        <w:rPr>
          <w:rFonts w:ascii="Arial" w:hAnsi="Arial" w:eastAsia="Arial"/>
          <w:b w:val="0"/>
          <w:sz w:val="22"/>
        </w:rPr>
        <w:t>so, I would rather stare at a blank wall than listen to you,</w:t>
      </w:r>
    </w:p>
    <w:p>
      <w:r>
        <w:rPr>
          <w:rFonts w:ascii="Arial" w:hAnsi="Arial" w:eastAsia="Arial"/>
          <w:b w:val="0"/>
          <w:sz w:val="22"/>
        </w:rPr>
        <w:t>because you have as much good in you as the devil,</w:t>
      </w:r>
    </w:p>
    <w:p>
      <w:r>
        <w:rPr>
          <w:rFonts w:ascii="Arial" w:hAnsi="Arial" w:eastAsia="Arial"/>
          <w:b w:val="0"/>
          <w:sz w:val="22"/>
        </w:rPr>
        <w:t>and as much cruelty in you as Torquemada,</w:t>
      </w:r>
    </w:p>
    <w:p>
      <w:r>
        <w:rPr>
          <w:rFonts w:ascii="Arial" w:hAnsi="Arial" w:eastAsia="Arial"/>
          <w:b w:val="0"/>
          <w:sz w:val="22"/>
        </w:rPr>
        <w:t>oh, yes damn you,</w:t>
      </w:r>
    </w:p>
    <w:p>
      <w:r>
        <w:rPr>
          <w:rFonts w:ascii="Arial" w:hAnsi="Arial" w:eastAsia="Arial"/>
          <w:b w:val="0"/>
          <w:sz w:val="22"/>
        </w:rPr>
        <w:t>damn you, and I try to look at you at evilly,</w:t>
      </w:r>
    </w:p>
    <w:p>
      <w:r>
        <w:rPr>
          <w:rFonts w:ascii="Arial" w:hAnsi="Arial" w:eastAsia="Arial"/>
          <w:b w:val="0"/>
          <w:sz w:val="22"/>
        </w:rPr>
        <w:t>as you look at me,</w:t>
      </w:r>
    </w:p>
    <w:p>
      <w:r>
        <w:rPr>
          <w:rFonts w:ascii="Arial" w:hAnsi="Arial" w:eastAsia="Arial"/>
          <w:b w:val="0"/>
          <w:sz w:val="22"/>
        </w:rPr>
        <w:t>but I am no good at it and I quickly quit,</w:t>
      </w:r>
    </w:p>
    <w:p>
      <w:r>
        <w:rPr>
          <w:rFonts w:ascii="Arial" w:hAnsi="Arial" w:eastAsia="Arial"/>
          <w:b w:val="0"/>
          <w:sz w:val="22"/>
        </w:rPr>
        <w:t>and I think, yes please, do not talk to me,</w:t>
      </w:r>
    </w:p>
    <w:p>
      <w:r>
        <w:rPr>
          <w:rFonts w:ascii="Arial" w:hAnsi="Arial" w:eastAsia="Arial"/>
          <w:b w:val="0"/>
          <w:sz w:val="22"/>
        </w:rPr>
        <w:t>and please go back to hell  go back to hell would you!</w:t>
      </w:r>
    </w:p>
    <w:p>
      <w:r>
        <w:rPr>
          <w:rFonts w:ascii="Arial" w:hAnsi="Arial" w:eastAsia="Arial"/>
          <w:b w:val="0"/>
          <w:sz w:val="22"/>
        </w:rPr>
        <w:t>Tested to the limit</w:t>
      </w:r>
    </w:p>
    <w:p>
      <w:r>
        <w:rPr>
          <w:rFonts w:ascii="Arial" w:hAnsi="Arial" w:eastAsia="Arial"/>
          <w:b w:val="0"/>
          <w:sz w:val="22"/>
        </w:rPr>
        <w:t>Humanity,</w:t>
      </w:r>
    </w:p>
    <w:p>
      <w:r>
        <w:rPr>
          <w:rFonts w:ascii="Arial" w:hAnsi="Arial" w:eastAsia="Arial"/>
          <w:b w:val="0"/>
          <w:sz w:val="22"/>
        </w:rPr>
        <w:t>tested to the limit,</w:t>
      </w:r>
    </w:p>
    <w:p>
      <w:r>
        <w:rPr>
          <w:rFonts w:ascii="Arial" w:hAnsi="Arial" w:eastAsia="Arial"/>
          <w:b w:val="0"/>
          <w:sz w:val="22"/>
        </w:rPr>
        <w:t>messed up in the head,</w:t>
      </w:r>
    </w:p>
    <w:p>
      <w:r>
        <w:rPr>
          <w:rFonts w:ascii="Arial" w:hAnsi="Arial" w:eastAsia="Arial"/>
          <w:b w:val="0"/>
          <w:sz w:val="22"/>
        </w:rPr>
        <w:t>from the want and the need in humanity,</w:t>
      </w:r>
    </w:p>
    <w:p>
      <w:r>
        <w:rPr>
          <w:rFonts w:ascii="Arial" w:hAnsi="Arial" w:eastAsia="Arial"/>
          <w:b w:val="0"/>
          <w:sz w:val="22"/>
        </w:rPr>
        <w:t>oh, how the crucible of modern society,</w:t>
      </w:r>
    </w:p>
    <w:p>
      <w:r>
        <w:rPr>
          <w:rFonts w:ascii="Arial" w:hAnsi="Arial" w:eastAsia="Arial"/>
          <w:b w:val="0"/>
          <w:sz w:val="22"/>
        </w:rPr>
        <w:t>makes so many people suffer such anxiety,</w:t>
      </w:r>
    </w:p>
    <w:p>
      <w:r>
        <w:rPr>
          <w:rFonts w:ascii="Arial" w:hAnsi="Arial" w:eastAsia="Arial"/>
          <w:b w:val="0"/>
          <w:sz w:val="22"/>
        </w:rPr>
        <w:t>and sweat profusely in their beds,</w:t>
      </w:r>
    </w:p>
    <w:p>
      <w:r>
        <w:rPr>
          <w:rFonts w:ascii="Arial" w:hAnsi="Arial" w:eastAsia="Arial"/>
          <w:b w:val="0"/>
          <w:sz w:val="22"/>
        </w:rPr>
        <w:t>because of a destructive world,</w:t>
      </w:r>
    </w:p>
    <w:p>
      <w:r>
        <w:rPr>
          <w:rFonts w:ascii="Arial" w:hAnsi="Arial" w:eastAsia="Arial"/>
          <w:b w:val="0"/>
          <w:sz w:val="22"/>
        </w:rPr>
        <w:t>created mostly by advertisers,</w:t>
      </w:r>
    </w:p>
    <w:p>
      <w:r>
        <w:rPr>
          <w:rFonts w:ascii="Arial" w:hAnsi="Arial" w:eastAsia="Arial"/>
          <w:b w:val="0"/>
          <w:sz w:val="22"/>
        </w:rPr>
        <w:t>and the press,</w:t>
      </w:r>
    </w:p>
    <w:p>
      <w:r>
        <w:rPr>
          <w:rFonts w:ascii="Arial" w:hAnsi="Arial" w:eastAsia="Arial"/>
          <w:b w:val="0"/>
          <w:sz w:val="22"/>
        </w:rPr>
        <w:t>and peer pressure that shatters people’s minds,</w:t>
      </w:r>
    </w:p>
    <w:p>
      <w:r>
        <w:rPr>
          <w:rFonts w:ascii="Arial" w:hAnsi="Arial" w:eastAsia="Arial"/>
          <w:b w:val="0"/>
          <w:sz w:val="22"/>
        </w:rPr>
        <w:t>and fills them so often with false realities,</w:t>
      </w:r>
    </w:p>
    <w:p>
      <w:r>
        <w:rPr>
          <w:rFonts w:ascii="Arial" w:hAnsi="Arial" w:eastAsia="Arial"/>
          <w:b w:val="0"/>
          <w:sz w:val="22"/>
        </w:rPr>
        <w:t>and leads them so easily into temptation,</w:t>
      </w:r>
    </w:p>
    <w:p>
      <w:r>
        <w:rPr>
          <w:rFonts w:ascii="Arial" w:hAnsi="Arial" w:eastAsia="Arial"/>
          <w:b w:val="0"/>
          <w:sz w:val="22"/>
        </w:rPr>
        <w:t>and great destructiveness,</w:t>
      </w:r>
    </w:p>
    <w:p>
      <w:r>
        <w:rPr>
          <w:rFonts w:ascii="Arial" w:hAnsi="Arial" w:eastAsia="Arial"/>
          <w:b w:val="0"/>
          <w:sz w:val="22"/>
        </w:rPr>
        <w:t>oh, how terrible it is,</w:t>
      </w:r>
    </w:p>
    <w:p>
      <w:r>
        <w:rPr>
          <w:rFonts w:ascii="Arial" w:hAnsi="Arial" w:eastAsia="Arial"/>
          <w:b w:val="0"/>
          <w:sz w:val="22"/>
        </w:rPr>
        <w:t>but how many people live with it,</w:t>
      </w:r>
    </w:p>
    <w:p>
      <w:r>
        <w:rPr>
          <w:rFonts w:ascii="Arial" w:hAnsi="Arial" w:eastAsia="Arial"/>
          <w:b w:val="0"/>
          <w:sz w:val="22"/>
        </w:rPr>
        <w:t>people who get so easily sucked in by it all,</w:t>
      </w:r>
    </w:p>
    <w:p>
      <w:r>
        <w:rPr>
          <w:rFonts w:ascii="Arial" w:hAnsi="Arial" w:eastAsia="Arial"/>
          <w:b w:val="0"/>
          <w:sz w:val="22"/>
        </w:rPr>
        <w:t>people who can only pray and hope,</w:t>
      </w:r>
    </w:p>
    <w:p>
      <w:r>
        <w:rPr>
          <w:rFonts w:ascii="Arial" w:hAnsi="Arial" w:eastAsia="Arial"/>
          <w:b w:val="0"/>
          <w:sz w:val="22"/>
        </w:rPr>
        <w:t>and wish for so many things,</w:t>
      </w:r>
    </w:p>
    <w:p>
      <w:r>
        <w:rPr>
          <w:rFonts w:ascii="Arial" w:hAnsi="Arial" w:eastAsia="Arial"/>
          <w:b w:val="0"/>
          <w:sz w:val="22"/>
        </w:rPr>
        <w:t>that are beyond their reach,</w:t>
      </w:r>
    </w:p>
    <w:p>
      <w:r>
        <w:rPr>
          <w:rFonts w:ascii="Arial" w:hAnsi="Arial" w:eastAsia="Arial"/>
          <w:b w:val="0"/>
          <w:sz w:val="22"/>
        </w:rPr>
        <w:t>and that are far more expensive than they can afford,</w:t>
      </w:r>
    </w:p>
    <w:p>
      <w:r>
        <w:rPr>
          <w:rFonts w:ascii="Arial" w:hAnsi="Arial" w:eastAsia="Arial"/>
          <w:b w:val="0"/>
          <w:sz w:val="22"/>
        </w:rPr>
        <w:t>and with the thoughts of what they want,</w:t>
      </w:r>
    </w:p>
    <w:p>
      <w:r>
        <w:rPr>
          <w:rFonts w:ascii="Arial" w:hAnsi="Arial" w:eastAsia="Arial"/>
          <w:b w:val="0"/>
          <w:sz w:val="22"/>
        </w:rPr>
        <w:t>leaving them depressed,</w:t>
      </w:r>
    </w:p>
    <w:p>
      <w:r>
        <w:rPr>
          <w:rFonts w:ascii="Arial" w:hAnsi="Arial" w:eastAsia="Arial"/>
          <w:b w:val="0"/>
          <w:sz w:val="22"/>
        </w:rPr>
        <w:t>when the things they want,</w:t>
      </w:r>
    </w:p>
    <w:p>
      <w:r>
        <w:rPr>
          <w:rFonts w:ascii="Arial" w:hAnsi="Arial" w:eastAsia="Arial"/>
          <w:b w:val="0"/>
          <w:sz w:val="22"/>
        </w:rPr>
        <w:t>they cannot get,</w:t>
      </w:r>
    </w:p>
    <w:p>
      <w:r>
        <w:rPr>
          <w:rFonts w:ascii="Arial" w:hAnsi="Arial" w:eastAsia="Arial"/>
          <w:b w:val="0"/>
          <w:sz w:val="22"/>
        </w:rPr>
        <w:t>what a society,</w:t>
      </w:r>
    </w:p>
    <w:p>
      <w:r>
        <w:rPr>
          <w:rFonts w:ascii="Arial" w:hAnsi="Arial" w:eastAsia="Arial"/>
          <w:b w:val="0"/>
          <w:sz w:val="22"/>
        </w:rPr>
        <w:t>what a mess,</w:t>
      </w:r>
    </w:p>
    <w:p>
      <w:r>
        <w:rPr>
          <w:rFonts w:ascii="Arial" w:hAnsi="Arial" w:eastAsia="Arial"/>
          <w:b w:val="0"/>
          <w:sz w:val="22"/>
        </w:rPr>
        <w:t>what a mess.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