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Tenacious</w:t>
      </w:r>
    </w:p>
    <w:p/>
    <w:p>
      <w:r>
        <w:rPr>
          <w:rFonts w:ascii="Arial" w:hAnsi="Arial" w:eastAsia="Arial"/>
          <w:b w:val="0"/>
          <w:sz w:val="22"/>
        </w:rPr>
        <w:t>My friend,</w:t>
      </w:r>
    </w:p>
    <w:p>
      <w:r>
        <w:rPr>
          <w:rFonts w:ascii="Arial" w:hAnsi="Arial" w:eastAsia="Arial"/>
          <w:b w:val="0"/>
          <w:sz w:val="22"/>
        </w:rPr>
        <w:t>you were tenacious,</w:t>
      </w:r>
    </w:p>
    <w:p>
      <w:r>
        <w:rPr>
          <w:rFonts w:ascii="Arial" w:hAnsi="Arial" w:eastAsia="Arial"/>
          <w:b w:val="0"/>
          <w:sz w:val="22"/>
        </w:rPr>
        <w:t>ferocious,</w:t>
      </w:r>
    </w:p>
    <w:p>
      <w:r>
        <w:rPr>
          <w:rFonts w:ascii="Arial" w:hAnsi="Arial" w:eastAsia="Arial"/>
          <w:b w:val="0"/>
          <w:sz w:val="22"/>
        </w:rPr>
        <w:t>elegant and flirtatious,</w:t>
      </w:r>
    </w:p>
    <w:p>
      <w:r>
        <w:rPr>
          <w:rFonts w:ascii="Arial" w:hAnsi="Arial" w:eastAsia="Arial"/>
          <w:b w:val="0"/>
          <w:sz w:val="22"/>
        </w:rPr>
        <w:t>and funny,</w:t>
      </w:r>
    </w:p>
    <w:p>
      <w:r>
        <w:rPr>
          <w:rFonts w:ascii="Arial" w:hAnsi="Arial" w:eastAsia="Arial"/>
          <w:b w:val="0"/>
          <w:sz w:val="22"/>
        </w:rPr>
        <w:t>with a smile so wide,</w:t>
      </w:r>
    </w:p>
    <w:p>
      <w:r>
        <w:rPr>
          <w:rFonts w:ascii="Arial" w:hAnsi="Arial" w:eastAsia="Arial"/>
          <w:b w:val="0"/>
          <w:sz w:val="22"/>
        </w:rPr>
        <w:t>and so beautiful,</w:t>
      </w:r>
    </w:p>
    <w:p>
      <w:r>
        <w:rPr>
          <w:rFonts w:ascii="Arial" w:hAnsi="Arial" w:eastAsia="Arial"/>
          <w:b w:val="0"/>
          <w:sz w:val="22"/>
        </w:rPr>
        <w:t>oh, how I admired you,</w:t>
      </w:r>
    </w:p>
    <w:p>
      <w:r>
        <w:rPr>
          <w:rFonts w:ascii="Arial" w:hAnsi="Arial" w:eastAsia="Arial"/>
          <w:b w:val="0"/>
          <w:sz w:val="22"/>
        </w:rPr>
        <w:t>a most powerful you.</w:t>
      </w:r>
    </w:p>
    <w:p>
      <w:r>
        <w:rPr>
          <w:rFonts w:ascii="Arial" w:hAnsi="Arial" w:eastAsia="Arial"/>
          <w:b w:val="0"/>
          <w:sz w:val="22"/>
        </w:rPr>
        <w:t>You looked for the truth,</w:t>
      </w:r>
    </w:p>
    <w:p>
      <w:r>
        <w:rPr>
          <w:rFonts w:ascii="Arial" w:hAnsi="Arial" w:eastAsia="Arial"/>
          <w:b w:val="0"/>
          <w:sz w:val="22"/>
        </w:rPr>
        <w:t>and you protested against racism,</w:t>
      </w:r>
    </w:p>
    <w:p>
      <w:r>
        <w:rPr>
          <w:rFonts w:ascii="Arial" w:hAnsi="Arial" w:eastAsia="Arial"/>
          <w:b w:val="0"/>
          <w:sz w:val="22"/>
        </w:rPr>
        <w:t>hatred,</w:t>
      </w:r>
    </w:p>
    <w:p>
      <w:r>
        <w:rPr>
          <w:rFonts w:ascii="Arial" w:hAnsi="Arial" w:eastAsia="Arial"/>
          <w:b w:val="0"/>
          <w:sz w:val="22"/>
        </w:rPr>
        <w:t>rape,</w:t>
      </w:r>
    </w:p>
    <w:p>
      <w:r>
        <w:rPr>
          <w:rFonts w:ascii="Arial" w:hAnsi="Arial" w:eastAsia="Arial"/>
          <w:b w:val="0"/>
          <w:sz w:val="22"/>
        </w:rPr>
        <w:t>torture and murder,</w:t>
      </w:r>
    </w:p>
    <w:p>
      <w:r>
        <w:rPr>
          <w:rFonts w:ascii="Arial" w:hAnsi="Arial" w:eastAsia="Arial"/>
          <w:b w:val="0"/>
          <w:sz w:val="22"/>
        </w:rPr>
        <w:t>and there was no day,</w:t>
      </w:r>
    </w:p>
    <w:p>
      <w:r>
        <w:rPr>
          <w:rFonts w:ascii="Arial" w:hAnsi="Arial" w:eastAsia="Arial"/>
          <w:b w:val="0"/>
          <w:sz w:val="22"/>
        </w:rPr>
        <w:t>that you did not fight for,</w:t>
      </w:r>
    </w:p>
    <w:p>
      <w:r>
        <w:rPr>
          <w:rFonts w:ascii="Arial" w:hAnsi="Arial" w:eastAsia="Arial"/>
          <w:b w:val="0"/>
          <w:sz w:val="22"/>
        </w:rPr>
        <w:t>causes across the world,</w:t>
      </w:r>
    </w:p>
    <w:p>
      <w:r>
        <w:rPr>
          <w:rFonts w:ascii="Arial" w:hAnsi="Arial" w:eastAsia="Arial"/>
          <w:b w:val="0"/>
          <w:sz w:val="22"/>
        </w:rPr>
        <w:t>and oh, how incredible you were,</w:t>
      </w:r>
    </w:p>
    <w:p>
      <w:r>
        <w:rPr>
          <w:rFonts w:ascii="Arial" w:hAnsi="Arial" w:eastAsia="Arial"/>
          <w:b w:val="0"/>
          <w:sz w:val="22"/>
        </w:rPr>
        <w:t>with those so blue,</w:t>
      </w:r>
    </w:p>
    <w:p>
      <w:r>
        <w:rPr>
          <w:rFonts w:ascii="Arial" w:hAnsi="Arial" w:eastAsia="Arial"/>
          <w:b w:val="0"/>
          <w:sz w:val="22"/>
        </w:rPr>
        <w:t>and how intelligent,</w:t>
      </w:r>
    </w:p>
    <w:p>
      <w:r>
        <w:rPr>
          <w:rFonts w:ascii="Arial" w:hAnsi="Arial" w:eastAsia="Arial"/>
          <w:b w:val="0"/>
          <w:sz w:val="22"/>
        </w:rPr>
        <w:t>and intellectual you were,</w:t>
      </w:r>
    </w:p>
    <w:p>
      <w:r>
        <w:rPr>
          <w:rFonts w:ascii="Arial" w:hAnsi="Arial" w:eastAsia="Arial"/>
          <w:b w:val="0"/>
          <w:sz w:val="22"/>
        </w:rPr>
        <w:t>and your eyes,</w:t>
      </w:r>
    </w:p>
    <w:p>
      <w:r>
        <w:rPr>
          <w:rFonts w:ascii="Arial" w:hAnsi="Arial" w:eastAsia="Arial"/>
          <w:b w:val="0"/>
          <w:sz w:val="22"/>
        </w:rPr>
        <w:t>how they glowed,</w:t>
      </w:r>
    </w:p>
    <w:p>
      <w:r>
        <w:rPr>
          <w:rFonts w:ascii="Arial" w:hAnsi="Arial" w:eastAsia="Arial"/>
          <w:b w:val="0"/>
          <w:sz w:val="22"/>
        </w:rPr>
        <w:t>and reflected the inner you,</w:t>
      </w:r>
    </w:p>
    <w:p>
      <w:r>
        <w:rPr>
          <w:rFonts w:ascii="Arial" w:hAnsi="Arial" w:eastAsia="Arial"/>
          <w:b w:val="0"/>
          <w:sz w:val="22"/>
        </w:rPr>
        <w:t>and how glorious your heart shone through,</w:t>
      </w:r>
    </w:p>
    <w:p>
      <w:r>
        <w:rPr>
          <w:rFonts w:ascii="Arial" w:hAnsi="Arial" w:eastAsia="Arial"/>
          <w:b w:val="0"/>
          <w:sz w:val="22"/>
        </w:rPr>
        <w:t>and in your smile too,</w:t>
      </w:r>
    </w:p>
    <w:p>
      <w:r>
        <w:rPr>
          <w:rFonts w:ascii="Arial" w:hAnsi="Arial" w:eastAsia="Arial"/>
          <w:b w:val="0"/>
          <w:sz w:val="22"/>
        </w:rPr>
        <w:t>rest in peace my friend,</w:t>
      </w:r>
    </w:p>
    <w:p>
      <w:r>
        <w:rPr>
          <w:rFonts w:ascii="Arial" w:hAnsi="Arial" w:eastAsia="Arial"/>
          <w:b w:val="0"/>
          <w:sz w:val="22"/>
        </w:rPr>
        <w:t>whilst I drink to you, and I remember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