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Tell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Tell me nothing, for I would rather be educated by only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are too many lies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too many lies that the world espouses,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too many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believe anything that anyone tells me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as cynical, as cynical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really surprised,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this is the way that it has come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have been so many lies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lies spread across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tell me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gone away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please tell me nothing and just stand there like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stand there like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bother me with your lies constantly.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