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Tell me</w:t>
      </w:r>
    </w:p>
    <w:p/>
    <w:p>
      <w:r>
        <w:rPr>
          <w:rFonts w:ascii="Arial" w:hAnsi="Arial" w:eastAsia="Arial"/>
          <w:b w:val="0"/>
          <w:sz w:val="22"/>
        </w:rPr>
        <w:t>Oh, daydreams,</w:t>
      </w:r>
    </w:p>
    <w:p>
      <w:r>
        <w:rPr>
          <w:rFonts w:ascii="Arial" w:hAnsi="Arial" w:eastAsia="Arial"/>
          <w:b w:val="0"/>
          <w:sz w:val="22"/>
        </w:rPr>
        <w:t>daydreams,</w:t>
      </w:r>
    </w:p>
    <w:p>
      <w:r>
        <w:rPr>
          <w:rFonts w:ascii="Arial" w:hAnsi="Arial" w:eastAsia="Arial"/>
          <w:b w:val="0"/>
          <w:sz w:val="22"/>
        </w:rPr>
        <w:t>here, sat at a table in a cafe,</w:t>
      </w:r>
    </w:p>
    <w:p>
      <w:r>
        <w:rPr>
          <w:rFonts w:ascii="Arial" w:hAnsi="Arial" w:eastAsia="Arial"/>
          <w:b w:val="0"/>
          <w:sz w:val="22"/>
        </w:rPr>
        <w:t>looking at you from across the room,</w:t>
      </w:r>
    </w:p>
    <w:p>
      <w:r>
        <w:rPr>
          <w:rFonts w:ascii="Arial" w:hAnsi="Arial" w:eastAsia="Arial"/>
          <w:b w:val="0"/>
          <w:sz w:val="22"/>
        </w:rPr>
        <w:t>oh, do, tell me,</w:t>
      </w:r>
    </w:p>
    <w:p>
      <w:r>
        <w:rPr>
          <w:rFonts w:ascii="Arial" w:hAnsi="Arial" w:eastAsia="Arial"/>
          <w:b w:val="0"/>
          <w:sz w:val="22"/>
        </w:rPr>
        <w:t>please introduce me to you,</w:t>
      </w:r>
    </w:p>
    <w:p>
      <w:r>
        <w:rPr>
          <w:rFonts w:ascii="Arial" w:hAnsi="Arial" w:eastAsia="Arial"/>
          <w:b w:val="0"/>
          <w:sz w:val="22"/>
        </w:rPr>
        <w:t>and roll back the sea, the sea of mystery,</w:t>
      </w:r>
    </w:p>
    <w:p>
      <w:r>
        <w:rPr>
          <w:rFonts w:ascii="Arial" w:hAnsi="Arial" w:eastAsia="Arial"/>
          <w:b w:val="0"/>
          <w:sz w:val="22"/>
        </w:rPr>
        <w:t>the sea of mystery that I see,</w:t>
      </w:r>
    </w:p>
    <w:p>
      <w:r>
        <w:rPr>
          <w:rFonts w:ascii="Arial" w:hAnsi="Arial" w:eastAsia="Arial"/>
          <w:b w:val="0"/>
          <w:sz w:val="22"/>
        </w:rPr>
        <w:t>the mystery that beguiles me,</w:t>
      </w:r>
    </w:p>
    <w:p>
      <w:r>
        <w:rPr>
          <w:rFonts w:ascii="Arial" w:hAnsi="Arial" w:eastAsia="Arial"/>
          <w:b w:val="0"/>
          <w:sz w:val="22"/>
        </w:rPr>
        <w:t>and that mesmerises me,</w:t>
      </w:r>
    </w:p>
    <w:p>
      <w:r>
        <w:rPr>
          <w:rFonts w:ascii="Arial" w:hAnsi="Arial" w:eastAsia="Arial"/>
          <w:b w:val="0"/>
          <w:sz w:val="22"/>
        </w:rPr>
        <w:t>and that I am eager to see,</w:t>
      </w:r>
    </w:p>
    <w:p>
      <w:r>
        <w:rPr>
          <w:rFonts w:ascii="Arial" w:hAnsi="Arial" w:eastAsia="Arial"/>
          <w:b w:val="0"/>
          <w:sz w:val="22"/>
        </w:rPr>
        <w:t>yes, please, do enlighten me,</w:t>
      </w:r>
    </w:p>
    <w:p>
      <w:r>
        <w:rPr>
          <w:rFonts w:ascii="Arial" w:hAnsi="Arial" w:eastAsia="Arial"/>
          <w:b w:val="0"/>
          <w:sz w:val="22"/>
        </w:rPr>
        <w:t>because, with your beautiful smile,</w:t>
      </w:r>
    </w:p>
    <w:p>
      <w:r>
        <w:rPr>
          <w:rFonts w:ascii="Arial" w:hAnsi="Arial" w:eastAsia="Arial"/>
          <w:b w:val="0"/>
          <w:sz w:val="22"/>
        </w:rPr>
        <w:t>and your charm and your whiles,</w:t>
      </w:r>
    </w:p>
    <w:p>
      <w:r>
        <w:rPr>
          <w:rFonts w:ascii="Arial" w:hAnsi="Arial" w:eastAsia="Arial"/>
          <w:b w:val="0"/>
          <w:sz w:val="22"/>
        </w:rPr>
        <w:t>what wonder awaits in you,</w:t>
      </w:r>
    </w:p>
    <w:p>
      <w:r>
        <w:rPr>
          <w:rFonts w:ascii="Arial" w:hAnsi="Arial" w:eastAsia="Arial"/>
          <w:b w:val="0"/>
          <w:sz w:val="22"/>
        </w:rPr>
        <w:t>I am sure I will find out,</w:t>
      </w:r>
    </w:p>
    <w:p>
      <w:r>
        <w:rPr>
          <w:rFonts w:ascii="Arial" w:hAnsi="Arial" w:eastAsia="Arial"/>
          <w:b w:val="0"/>
          <w:sz w:val="22"/>
        </w:rPr>
        <w:t>and I hope soon I will know,</w:t>
      </w:r>
    </w:p>
    <w:p>
      <w:r>
        <w:rPr>
          <w:rFonts w:ascii="Arial" w:hAnsi="Arial" w:eastAsia="Arial"/>
          <w:b w:val="0"/>
          <w:sz w:val="22"/>
        </w:rPr>
        <w:t>and your heart it will open to me,</w:t>
      </w:r>
    </w:p>
    <w:p>
      <w:r>
        <w:rPr>
          <w:rFonts w:ascii="Arial" w:hAnsi="Arial" w:eastAsia="Arial"/>
          <w:b w:val="0"/>
          <w:sz w:val="22"/>
        </w:rPr>
        <w:t>because for a long time,</w:t>
      </w:r>
    </w:p>
    <w:p>
      <w:r>
        <w:rPr>
          <w:rFonts w:ascii="Arial" w:hAnsi="Arial" w:eastAsia="Arial"/>
          <w:b w:val="0"/>
          <w:sz w:val="22"/>
        </w:rPr>
        <w:t>I have pondered you from here, and from across the room,</w:t>
      </w:r>
    </w:p>
    <w:p>
      <w:r>
        <w:rPr>
          <w:rFonts w:ascii="Arial" w:hAnsi="Arial" w:eastAsia="Arial"/>
          <w:b w:val="0"/>
          <w:sz w:val="22"/>
        </w:rPr>
        <w:t>and I have wondered you,</w:t>
      </w:r>
    </w:p>
    <w:p>
      <w:r>
        <w:rPr>
          <w:rFonts w:ascii="Arial" w:hAnsi="Arial" w:eastAsia="Arial"/>
          <w:b w:val="0"/>
          <w:sz w:val="22"/>
        </w:rPr>
        <w:t>as my heart it leapt when I saw you,</w:t>
      </w:r>
    </w:p>
    <w:p>
      <w:r>
        <w:rPr>
          <w:rFonts w:ascii="Arial" w:hAnsi="Arial" w:eastAsia="Arial"/>
          <w:b w:val="0"/>
          <w:sz w:val="22"/>
        </w:rPr>
        <w:t>and that smile of yours,</w:t>
      </w:r>
    </w:p>
    <w:p>
      <w:r>
        <w:rPr>
          <w:rFonts w:ascii="Arial" w:hAnsi="Arial" w:eastAsia="Arial"/>
          <w:b w:val="0"/>
          <w:sz w:val="22"/>
        </w:rPr>
        <w:t>oh, how it lights up the room,</w:t>
      </w:r>
    </w:p>
    <w:p>
      <w:r>
        <w:rPr>
          <w:rFonts w:ascii="Arial" w:hAnsi="Arial" w:eastAsia="Arial"/>
          <w:b w:val="0"/>
          <w:sz w:val="22"/>
        </w:rPr>
        <w:t>and how I cannot wait to be with you,</w:t>
      </w:r>
    </w:p>
    <w:p>
      <w:r>
        <w:rPr>
          <w:rFonts w:ascii="Arial" w:hAnsi="Arial" w:eastAsia="Arial"/>
          <w:b w:val="0"/>
          <w:sz w:val="22"/>
        </w:rPr>
        <w:t>and to spend time with you,</w:t>
      </w:r>
    </w:p>
    <w:p>
      <w:r>
        <w:rPr>
          <w:rFonts w:ascii="Arial" w:hAnsi="Arial" w:eastAsia="Arial"/>
          <w:b w:val="0"/>
          <w:sz w:val="22"/>
        </w:rPr>
        <w:t>and to listen to your stories,</w:t>
      </w:r>
    </w:p>
    <w:p>
      <w:r>
        <w:rPr>
          <w:rFonts w:ascii="Arial" w:hAnsi="Arial" w:eastAsia="Arial"/>
          <w:b w:val="0"/>
          <w:sz w:val="22"/>
        </w:rPr>
        <w:t>because you are like a jewel, like a jewel to me,</w:t>
      </w:r>
    </w:p>
    <w:p>
      <w:r>
        <w:rPr>
          <w:rFonts w:ascii="Arial" w:hAnsi="Arial" w:eastAsia="Arial"/>
          <w:b w:val="0"/>
          <w:sz w:val="22"/>
        </w:rPr>
        <w:t>and here in daydreams, I sit, and I contemplate it,</w:t>
      </w:r>
    </w:p>
    <w:p>
      <w:r>
        <w:rPr>
          <w:rFonts w:ascii="Arial" w:hAnsi="Arial" w:eastAsia="Arial"/>
          <w:b w:val="0"/>
          <w:sz w:val="22"/>
        </w:rPr>
        <w:t>and my mind, no it will not quit,</w:t>
      </w:r>
    </w:p>
    <w:p>
      <w:r>
        <w:rPr>
          <w:rFonts w:ascii="Arial" w:hAnsi="Arial" w:eastAsia="Arial"/>
          <w:b w:val="0"/>
          <w:sz w:val="22"/>
        </w:rPr>
        <w:t>and your beauty,</w:t>
      </w:r>
    </w:p>
    <w:p>
      <w:r>
        <w:rPr>
          <w:rFonts w:ascii="Arial" w:hAnsi="Arial" w:eastAsia="Arial"/>
          <w:b w:val="0"/>
          <w:sz w:val="22"/>
        </w:rPr>
        <w:t>your beauty I find it hard to resist,</w:t>
      </w:r>
    </w:p>
    <w:p>
      <w:r>
        <w:rPr>
          <w:rFonts w:ascii="Arial" w:hAnsi="Arial" w:eastAsia="Arial"/>
          <w:b w:val="0"/>
          <w:sz w:val="22"/>
        </w:rPr>
        <w:t>and daily, here I sit,</w:t>
      </w:r>
    </w:p>
    <w:p>
      <w:r>
        <w:rPr>
          <w:rFonts w:ascii="Arial" w:hAnsi="Arial" w:eastAsia="Arial"/>
          <w:b w:val="0"/>
          <w:sz w:val="22"/>
        </w:rPr>
        <w:t>wondering what it would be like,</w:t>
      </w:r>
    </w:p>
    <w:p>
      <w:r>
        <w:rPr>
          <w:rFonts w:ascii="Arial" w:hAnsi="Arial" w:eastAsia="Arial"/>
          <w:b w:val="0"/>
          <w:sz w:val="22"/>
        </w:rPr>
        <w:t>to be wrapped in your arms,</w:t>
      </w:r>
    </w:p>
    <w:p>
      <w:r>
        <w:rPr>
          <w:rFonts w:ascii="Arial" w:hAnsi="Arial" w:eastAsia="Arial"/>
          <w:b w:val="0"/>
          <w:sz w:val="22"/>
        </w:rPr>
        <w:t>and to be kissed by you,</w:t>
      </w:r>
    </w:p>
    <w:p>
      <w:r>
        <w:rPr>
          <w:rFonts w:ascii="Arial" w:hAnsi="Arial" w:eastAsia="Arial"/>
          <w:b w:val="0"/>
          <w:sz w:val="22"/>
        </w:rPr>
        <w:t>and to be filled with your charms,</w:t>
      </w:r>
    </w:p>
    <w:p>
      <w:r>
        <w:rPr>
          <w:rFonts w:ascii="Arial" w:hAnsi="Arial" w:eastAsia="Arial"/>
          <w:b w:val="0"/>
          <w:sz w:val="22"/>
        </w:rPr>
        <w:t>and to listen to you,</w:t>
      </w:r>
    </w:p>
    <w:p>
      <w:r>
        <w:rPr>
          <w:rFonts w:ascii="Arial" w:hAnsi="Arial" w:eastAsia="Arial"/>
          <w:b w:val="0"/>
          <w:sz w:val="22"/>
        </w:rPr>
        <w:t>and oh, how intently I would do,</w:t>
      </w:r>
    </w:p>
    <w:p>
      <w:r>
        <w:rPr>
          <w:rFonts w:ascii="Arial" w:hAnsi="Arial" w:eastAsia="Arial"/>
          <w:b w:val="0"/>
          <w:sz w:val="22"/>
        </w:rPr>
        <w:t>ah, daydreams,</w:t>
      </w:r>
    </w:p>
    <w:p>
      <w:r>
        <w:rPr>
          <w:rFonts w:ascii="Arial" w:hAnsi="Arial" w:eastAsia="Arial"/>
          <w:b w:val="0"/>
          <w:sz w:val="22"/>
        </w:rPr>
        <w:t>daydreams,</w:t>
      </w:r>
    </w:p>
    <w:p>
      <w:r>
        <w:rPr>
          <w:rFonts w:ascii="Arial" w:hAnsi="Arial" w:eastAsia="Arial"/>
          <w:b w:val="0"/>
          <w:sz w:val="22"/>
        </w:rPr>
        <w:t>sat here, wishing you would notice me from afar,</w:t>
      </w:r>
    </w:p>
    <w:p>
      <w:r>
        <w:rPr>
          <w:rFonts w:ascii="Arial" w:hAnsi="Arial" w:eastAsia="Arial"/>
          <w:b w:val="0"/>
          <w:sz w:val="22"/>
        </w:rPr>
        <w:t>oh, I wish I had the courage to invite you over,</w:t>
      </w:r>
    </w:p>
    <w:p>
      <w:r>
        <w:rPr>
          <w:rFonts w:ascii="Arial" w:hAnsi="Arial" w:eastAsia="Arial"/>
          <w:b w:val="0"/>
          <w:sz w:val="22"/>
        </w:rPr>
        <w:t>and introduce myself and ask,</w:t>
      </w:r>
    </w:p>
    <w:p>
      <w:r>
        <w:rPr>
          <w:rFonts w:ascii="Arial" w:hAnsi="Arial" w:eastAsia="Arial"/>
          <w:b w:val="0"/>
          <w:sz w:val="22"/>
        </w:rPr>
        <w:t>and maybe after a little Dutch courage,</w:t>
      </w:r>
    </w:p>
    <w:p>
      <w:r>
        <w:rPr>
          <w:rFonts w:ascii="Arial" w:hAnsi="Arial" w:eastAsia="Arial"/>
          <w:b w:val="0"/>
          <w:sz w:val="22"/>
        </w:rPr>
        <w:t>I will rouse my timid heart,</w:t>
      </w:r>
    </w:p>
    <w:p>
      <w:r>
        <w:rPr>
          <w:rFonts w:ascii="Arial" w:hAnsi="Arial" w:eastAsia="Arial"/>
          <w:b w:val="0"/>
          <w:sz w:val="22"/>
        </w:rPr>
        <w:t>and get up and walk over to you,</w:t>
      </w:r>
    </w:p>
    <w:p>
      <w:r>
        <w:rPr>
          <w:rFonts w:ascii="Arial" w:hAnsi="Arial" w:eastAsia="Arial"/>
          <w:b w:val="0"/>
          <w:sz w:val="22"/>
        </w:rPr>
        <w:t>and politely ask,</w:t>
      </w:r>
    </w:p>
    <w:p>
      <w:r>
        <w:rPr>
          <w:rFonts w:ascii="Arial" w:hAnsi="Arial" w:eastAsia="Arial"/>
          <w:b w:val="0"/>
          <w:sz w:val="22"/>
        </w:rPr>
        <w:t>may I have the pleasure of your company?</w:t>
      </w:r>
    </w:p>
    <w:p>
      <w:r>
        <w:rPr>
          <w:rFonts w:ascii="Arial" w:hAnsi="Arial" w:eastAsia="Arial"/>
          <w:b w:val="0"/>
          <w:sz w:val="22"/>
        </w:rPr>
        <w:t>May I, sit here a bit,</w:t>
      </w:r>
    </w:p>
    <w:p>
      <w:r>
        <w:rPr>
          <w:rFonts w:ascii="Arial" w:hAnsi="Arial" w:eastAsia="Arial"/>
          <w:b w:val="0"/>
          <w:sz w:val="22"/>
        </w:rPr>
        <w:t>and chat with you if that is alright,</w:t>
      </w:r>
    </w:p>
    <w:p>
      <w:r>
        <w:rPr>
          <w:rFonts w:ascii="Arial" w:hAnsi="Arial" w:eastAsia="Arial"/>
          <w:b w:val="0"/>
          <w:sz w:val="22"/>
        </w:rPr>
        <w:t>and don't worry,</w:t>
      </w:r>
    </w:p>
    <w:p>
      <w:r>
        <w:rPr>
          <w:rFonts w:ascii="Arial" w:hAnsi="Arial" w:eastAsia="Arial"/>
          <w:b w:val="0"/>
          <w:sz w:val="22"/>
        </w:rPr>
        <w:t>I won't keep you until the morning light,</w:t>
      </w:r>
    </w:p>
    <w:p>
      <w:r>
        <w:rPr>
          <w:rFonts w:ascii="Arial" w:hAnsi="Arial" w:eastAsia="Arial"/>
          <w:b w:val="0"/>
          <w:sz w:val="22"/>
        </w:rPr>
        <w:t>and I will be, civil and polite,</w:t>
      </w:r>
    </w:p>
    <w:p>
      <w:r>
        <w:rPr>
          <w:rFonts w:ascii="Arial" w:hAnsi="Arial" w:eastAsia="Arial"/>
          <w:b w:val="0"/>
          <w:sz w:val="22"/>
        </w:rPr>
        <w:t>oh, daydreams,</w:t>
      </w:r>
    </w:p>
    <w:p>
      <w:r>
        <w:rPr>
          <w:rFonts w:ascii="Arial" w:hAnsi="Arial" w:eastAsia="Arial"/>
          <w:b w:val="0"/>
          <w:sz w:val="22"/>
        </w:rPr>
        <w:t>such funny things,</w:t>
      </w:r>
    </w:p>
    <w:p>
      <w:r>
        <w:rPr>
          <w:rFonts w:ascii="Arial" w:hAnsi="Arial" w:eastAsia="Arial"/>
          <w:b w:val="0"/>
          <w:sz w:val="22"/>
        </w:rPr>
        <w:t>such tempting things,</w:t>
      </w:r>
    </w:p>
    <w:p>
      <w:r>
        <w:rPr>
          <w:rFonts w:ascii="Arial" w:hAnsi="Arial" w:eastAsia="Arial"/>
          <w:b w:val="0"/>
          <w:sz w:val="22"/>
        </w:rPr>
        <w:t>sat here, looking at you,</w:t>
      </w:r>
    </w:p>
    <w:p>
      <w:r>
        <w:rPr>
          <w:rFonts w:ascii="Arial" w:hAnsi="Arial" w:eastAsia="Arial"/>
          <w:b w:val="0"/>
          <w:sz w:val="22"/>
        </w:rPr>
        <w:t>oh, you beautiful thing,</w:t>
      </w:r>
    </w:p>
    <w:p>
      <w:r>
        <w:rPr>
          <w:rFonts w:ascii="Arial" w:hAnsi="Arial" w:eastAsia="Arial"/>
          <w:b w:val="0"/>
          <w:sz w:val="22"/>
        </w:rPr>
        <w:t>you beautiful woman,</w:t>
      </w:r>
    </w:p>
    <w:p>
      <w:r>
        <w:rPr>
          <w:rFonts w:ascii="Arial" w:hAnsi="Arial" w:eastAsia="Arial"/>
          <w:b w:val="0"/>
          <w:sz w:val="22"/>
        </w:rPr>
        <w:t>oh, what I wouldn't give to spend an hour with you,</w:t>
      </w:r>
    </w:p>
    <w:p>
      <w:r>
        <w:rPr>
          <w:rFonts w:ascii="Arial" w:hAnsi="Arial" w:eastAsia="Arial"/>
          <w:b w:val="0"/>
          <w:sz w:val="22"/>
        </w:rPr>
        <w:t>if that would be alright,</w:t>
      </w:r>
    </w:p>
    <w:p>
      <w:r>
        <w:rPr>
          <w:rFonts w:ascii="Arial" w:hAnsi="Arial" w:eastAsia="Arial"/>
          <w:b w:val="0"/>
          <w:sz w:val="22"/>
        </w:rPr>
        <w:t>if that would be alright, I ask with my eyes and my smile,</w:t>
      </w:r>
    </w:p>
    <w:p>
      <w:r>
        <w:rPr>
          <w:rFonts w:ascii="Arial" w:hAnsi="Arial" w:eastAsia="Arial"/>
          <w:b w:val="0"/>
          <w:sz w:val="22"/>
        </w:rPr>
        <w:t>and you look and smile back,</w:t>
      </w:r>
    </w:p>
    <w:p>
      <w:r>
        <w:rPr>
          <w:rFonts w:ascii="Arial" w:hAnsi="Arial" w:eastAsia="Arial"/>
          <w:b w:val="0"/>
          <w:sz w:val="22"/>
        </w:rPr>
        <w:t>and my heart it leaps,</w:t>
      </w:r>
    </w:p>
    <w:p>
      <w:r>
        <w:rPr>
          <w:rFonts w:ascii="Arial" w:hAnsi="Arial" w:eastAsia="Arial"/>
          <w:b w:val="0"/>
          <w:sz w:val="22"/>
        </w:rPr>
        <w:t>and it might, it just might!</w:t>
      </w:r>
    </w:p>
    <w:p>
      <w:r>
        <w:rPr>
          <w:rFonts w:ascii="Arial" w:hAnsi="Arial" w:eastAsia="Arial"/>
          <w:b w:val="0"/>
          <w:sz w:val="22"/>
        </w:rPr>
        <w:t>Oh, the excitement, oh, the delight!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