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Tastes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Tastes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tastes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mine seem to change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tastes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seem to become more fickle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tastes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more choices thrown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life than I can handle,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like a juggler juggling all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seem to prevaricate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much more than I used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my prevarication,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would go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bombarded by choices,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choices and voices,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about trying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about trying that I hear them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many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throw so many choices in life my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have enough of my own choices to make,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so many choices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could be here all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could be here all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have made any choices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were less choices to make,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life and I wish my prevarication would go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