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Tangled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photograph in colour,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photograph of me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us tangled,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tangled up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us intertwined in our youth,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arms wrapped around each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us kissing and frozen in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smiles and the light in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sparkling like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reflecting of off the water in the summertime,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picture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picture of you and me in our youth,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picture,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picture of truth,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picture of us in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picture of us kissing upon a bridge over a river,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picture of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picture of us frozen in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picture of us so gloriously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picture of us in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picture of us in our youth,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picture of us, us in the summertime.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