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Taken up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You're taken up, you're taken up, and I am by the graveside,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bit of whiskey in me, feeling a little rough.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hazily see the flowers,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hazily see the flowers by your grave are genuine,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nice touch,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you're taken up, you're taken up, but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is the world so tough?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I knew; I wish I knew.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there is a pounding in my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throbbing in my skull,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 what did they do to you, what did they do?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left you alone on the streets shot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shot through, with bullet holes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did you do, what did you do?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was a kid nearby shot too, a kid nearby shot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six-year-old who got a bullet in the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was too young to die that way, yes, too young,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brutally he was killed in the Brooklyn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his blood was all over the place and his brains,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why does this goddamn world have to be so so cold?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I knew,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hold onto your gravestone, hoping for an answer,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get nothing, nothing but the thoughts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get no answers and I expected no replies,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 all I get, yet all I get is tears in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and you have been taken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have been taken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 I curse the sky, I curse Brooklyn and the sky.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