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Take me home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Take me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take me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feel so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will not you please take me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as soft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gentle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fleas,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look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look into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am a cat, and I only meow,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rarely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take me home, take me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feel so alone, and I like attention,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independent too, and I can cope on my 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mind going out and roaming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are not at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look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look into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look into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please take me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know you do not want to be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hugs and smiles and if you feed me regularly,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look at me, please look into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please take me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promise you, I only meow,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rarely cry,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