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Take another pill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 another pill,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 another pill to make you ill.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Alcohol in a capsule,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water rationed in a 22nd century thrill.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 another pill,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 another pill to make you 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pill,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have them all.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happy pill,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very happy pill,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pill where you will sleep for a week,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 two,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 them all.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 another load of pills to make you drunk and 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alcohol in a capsule,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water rationed in a 22nd century thrill.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