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Taj Mahal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There you stand in all your glory, the Taj Mahal,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of beauty,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love you tell such a great story,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what a great work of art has been created,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such craftsmanship,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dedication to love,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you are built so proudly,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so much skill,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a wonder it is the Taj Mahal,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which you the Mughal Emperor Shah Jahan,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did honour the love of Mumtaz Mahal,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who died so tragically in childbirth,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who tragically from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Mughal Emperor Shah Jahan did depart,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but, still after all this time,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Taj Mahal speaks of a great love,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such incredible power,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beautifully,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overwhelms everyone in its presence,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everyone who stands in awe at your artistry,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your elegance,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love,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love so powerfully illuminates the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darkness,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darkness it never overshadows 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love is as bright as the sun,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 matter,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 matter when the sun has set,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sun has passed.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