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Sword of words</w:t>
      </w:r>
    </w:p>
    <w:p/>
    <w:p>
      <w:r>
        <w:rPr>
          <w:rFonts w:ascii="Arial" w:hAnsi="Arial" w:eastAsia="Arial"/>
          <w:b w:val="0"/>
          <w:sz w:val="22"/>
        </w:rPr>
        <w:t>I will wield this sword of words around your head,</w:t>
      </w:r>
    </w:p>
    <w:p>
      <w:r>
        <w:rPr>
          <w:rFonts w:ascii="Arial" w:hAnsi="Arial" w:eastAsia="Arial"/>
          <w:b w:val="0"/>
          <w:sz w:val="22"/>
        </w:rPr>
        <w:t>I will wield this sword of words around your head,</w:t>
      </w:r>
    </w:p>
    <w:p>
      <w:r>
        <w:rPr>
          <w:rFonts w:ascii="Arial" w:hAnsi="Arial" w:eastAsia="Arial"/>
          <w:b w:val="0"/>
          <w:sz w:val="22"/>
        </w:rPr>
        <w:t>to decapitate you and your stupidity,</w:t>
      </w:r>
    </w:p>
    <w:p>
      <w:r>
        <w:rPr>
          <w:rFonts w:ascii="Arial" w:hAnsi="Arial" w:eastAsia="Arial"/>
          <w:b w:val="0"/>
          <w:sz w:val="22"/>
        </w:rPr>
        <w:t>your stupidity that you force upon humanity,</w:t>
      </w:r>
    </w:p>
    <w:p>
      <w:r>
        <w:rPr>
          <w:rFonts w:ascii="Arial" w:hAnsi="Arial" w:eastAsia="Arial"/>
          <w:b w:val="0"/>
          <w:sz w:val="22"/>
        </w:rPr>
        <w:t>and with which you try to supplicate it,</w:t>
      </w:r>
    </w:p>
    <w:p>
      <w:r>
        <w:rPr>
          <w:rFonts w:ascii="Arial" w:hAnsi="Arial" w:eastAsia="Arial"/>
          <w:b w:val="0"/>
          <w:sz w:val="22"/>
        </w:rPr>
        <w:t>and try to put individuality to bed,</w:t>
      </w:r>
    </w:p>
    <w:p>
      <w:r>
        <w:rPr>
          <w:rFonts w:ascii="Arial" w:hAnsi="Arial" w:eastAsia="Arial"/>
          <w:b w:val="0"/>
          <w:sz w:val="22"/>
        </w:rPr>
        <w:t>for you are empty of humanity,</w:t>
      </w:r>
    </w:p>
    <w:p>
      <w:r>
        <w:rPr>
          <w:rFonts w:ascii="Arial" w:hAnsi="Arial" w:eastAsia="Arial"/>
          <w:b w:val="0"/>
          <w:sz w:val="22"/>
        </w:rPr>
        <w:t>and void of feeling,</w:t>
      </w:r>
    </w:p>
    <w:p>
      <w:r>
        <w:rPr>
          <w:rFonts w:ascii="Arial" w:hAnsi="Arial" w:eastAsia="Arial"/>
          <w:b w:val="0"/>
          <w:sz w:val="22"/>
        </w:rPr>
        <w:t>and in your lack of education and passion,</w:t>
      </w:r>
    </w:p>
    <w:p>
      <w:r>
        <w:rPr>
          <w:rFonts w:ascii="Arial" w:hAnsi="Arial" w:eastAsia="Arial"/>
          <w:b w:val="0"/>
          <w:sz w:val="22"/>
        </w:rPr>
        <w:t>your lack of humanity reveals,</w:t>
      </w:r>
    </w:p>
    <w:p>
      <w:r>
        <w:rPr>
          <w:rFonts w:ascii="Arial" w:hAnsi="Arial" w:eastAsia="Arial"/>
          <w:b w:val="0"/>
          <w:sz w:val="22"/>
        </w:rPr>
        <w:t>such memories that are impossible to forget,</w:t>
      </w:r>
    </w:p>
    <w:p>
      <w:r>
        <w:rPr>
          <w:rFonts w:ascii="Arial" w:hAnsi="Arial" w:eastAsia="Arial"/>
          <w:b w:val="0"/>
          <w:sz w:val="22"/>
        </w:rPr>
        <w:t>but I will never forget you,</w:t>
      </w:r>
    </w:p>
    <w:p>
      <w:r>
        <w:rPr>
          <w:rFonts w:ascii="Arial" w:hAnsi="Arial" w:eastAsia="Arial"/>
          <w:b w:val="0"/>
          <w:sz w:val="22"/>
        </w:rPr>
        <w:t>and I will never forget what you have done,</w:t>
      </w:r>
    </w:p>
    <w:p>
      <w:r>
        <w:rPr>
          <w:rFonts w:ascii="Arial" w:hAnsi="Arial" w:eastAsia="Arial"/>
          <w:b w:val="0"/>
          <w:sz w:val="22"/>
        </w:rPr>
        <w:t>when I decapitate you with this sword of words,</w:t>
      </w:r>
    </w:p>
    <w:p>
      <w:r>
        <w:rPr>
          <w:rFonts w:ascii="Arial" w:hAnsi="Arial" w:eastAsia="Arial"/>
          <w:b w:val="0"/>
          <w:sz w:val="22"/>
        </w:rPr>
        <w:t>that I will wield around your head.</w:t>
      </w:r>
    </w:p>
    <w:p>
      <w:r>
        <w:rPr>
          <w:rFonts w:ascii="Arial" w:hAnsi="Arial" w:eastAsia="Arial"/>
          <w:b w:val="0"/>
          <w:sz w:val="22"/>
        </w:rPr>
        <w:t>And whether you are the intolerant type,</w:t>
      </w:r>
    </w:p>
    <w:p>
      <w:r>
        <w:rPr>
          <w:rFonts w:ascii="Arial" w:hAnsi="Arial" w:eastAsia="Arial"/>
          <w:b w:val="0"/>
          <w:sz w:val="22"/>
        </w:rPr>
        <w:t>the mentally abusive type,</w:t>
      </w:r>
    </w:p>
    <w:p>
      <w:r>
        <w:rPr>
          <w:rFonts w:ascii="Arial" w:hAnsi="Arial" w:eastAsia="Arial"/>
          <w:b w:val="0"/>
          <w:sz w:val="22"/>
        </w:rPr>
        <w:t>the vindictive type,</w:t>
      </w:r>
    </w:p>
    <w:p>
      <w:r>
        <w:rPr>
          <w:rFonts w:ascii="Arial" w:hAnsi="Arial" w:eastAsia="Arial"/>
          <w:b w:val="0"/>
          <w:sz w:val="22"/>
        </w:rPr>
        <w:t>the racist type,</w:t>
      </w:r>
    </w:p>
    <w:p>
      <w:r>
        <w:rPr>
          <w:rFonts w:ascii="Arial" w:hAnsi="Arial" w:eastAsia="Arial"/>
          <w:b w:val="0"/>
          <w:sz w:val="22"/>
        </w:rPr>
        <w:t>I prefer words,</w:t>
      </w:r>
    </w:p>
    <w:p>
      <w:r>
        <w:rPr>
          <w:rFonts w:ascii="Arial" w:hAnsi="Arial" w:eastAsia="Arial"/>
          <w:b w:val="0"/>
          <w:sz w:val="22"/>
        </w:rPr>
        <w:t>and they will be heard,</w:t>
      </w:r>
    </w:p>
    <w:p>
      <w:r>
        <w:rPr>
          <w:rFonts w:ascii="Arial" w:hAnsi="Arial" w:eastAsia="Arial"/>
          <w:b w:val="0"/>
          <w:sz w:val="22"/>
        </w:rPr>
        <w:t>they will be heard across the world,</w:t>
      </w:r>
    </w:p>
    <w:p>
      <w:r>
        <w:rPr>
          <w:rFonts w:ascii="Arial" w:hAnsi="Arial" w:eastAsia="Arial"/>
          <w:b w:val="0"/>
          <w:sz w:val="22"/>
        </w:rPr>
        <w:t>when I wield this sword of words around your head,</w:t>
      </w:r>
    </w:p>
    <w:p>
      <w:r>
        <w:rPr>
          <w:rFonts w:ascii="Arial" w:hAnsi="Arial" w:eastAsia="Arial"/>
          <w:b w:val="0"/>
          <w:sz w:val="22"/>
        </w:rPr>
        <w:t>because your humanity is questionable,</w:t>
      </w:r>
    </w:p>
    <w:p>
      <w:r>
        <w:rPr>
          <w:rFonts w:ascii="Arial" w:hAnsi="Arial" w:eastAsia="Arial"/>
          <w:b w:val="0"/>
          <w:sz w:val="22"/>
        </w:rPr>
        <w:t>and with these words,</w:t>
      </w:r>
    </w:p>
    <w:p>
      <w:r>
        <w:rPr>
          <w:rFonts w:ascii="Arial" w:hAnsi="Arial" w:eastAsia="Arial"/>
          <w:b w:val="0"/>
          <w:sz w:val="22"/>
        </w:rPr>
        <w:t>I will set you straight and put your ignorance to rest,</w:t>
      </w:r>
    </w:p>
    <w:p>
      <w:r>
        <w:rPr>
          <w:rFonts w:ascii="Arial" w:hAnsi="Arial" w:eastAsia="Arial"/>
          <w:b w:val="0"/>
          <w:sz w:val="22"/>
        </w:rPr>
        <w:t>yes, when I wield this sword of words around your head,</w:t>
      </w:r>
    </w:p>
    <w:p>
      <w:r>
        <w:rPr>
          <w:rFonts w:ascii="Arial" w:hAnsi="Arial" w:eastAsia="Arial"/>
          <w:b w:val="0"/>
          <w:sz w:val="22"/>
        </w:rPr>
        <w:t>I will put your ignorance,</w:t>
      </w:r>
    </w:p>
    <w:p>
      <w:r>
        <w:rPr>
          <w:rFonts w:ascii="Arial" w:hAnsi="Arial" w:eastAsia="Arial"/>
          <w:b w:val="0"/>
          <w:sz w:val="22"/>
        </w:rPr>
        <w:t>I will put your intolerance,</w:t>
      </w:r>
    </w:p>
    <w:p>
      <w:r>
        <w:rPr>
          <w:rFonts w:ascii="Arial" w:hAnsi="Arial" w:eastAsia="Arial"/>
          <w:b w:val="0"/>
          <w:sz w:val="22"/>
        </w:rPr>
        <w:t>I will put your mental abusiveness,</w:t>
      </w:r>
    </w:p>
    <w:p>
      <w:r>
        <w:rPr>
          <w:rFonts w:ascii="Arial" w:hAnsi="Arial" w:eastAsia="Arial"/>
          <w:b w:val="0"/>
          <w:sz w:val="22"/>
        </w:rPr>
        <w:t>I will put your vindictiveness,</w:t>
      </w:r>
    </w:p>
    <w:p>
      <w:r>
        <w:rPr>
          <w:rFonts w:ascii="Arial" w:hAnsi="Arial" w:eastAsia="Arial"/>
          <w:b w:val="0"/>
          <w:sz w:val="22"/>
        </w:rPr>
        <w:t>and your racism and hatred to bed.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