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Sweet</w:t>
      </w:r>
    </w:p>
    <w:p/>
    <w:p>
      <w:r>
        <w:rPr>
          <w:rFonts w:ascii="Arial" w:hAnsi="Arial" w:eastAsia="Arial"/>
          <w:b w:val="0"/>
          <w:sz w:val="22"/>
        </w:rPr>
        <w:t>Sweet delight,</w:t>
      </w:r>
    </w:p>
    <w:p>
      <w:r>
        <w:rPr>
          <w:rFonts w:ascii="Arial" w:hAnsi="Arial" w:eastAsia="Arial"/>
          <w:b w:val="0"/>
          <w:sz w:val="22"/>
        </w:rPr>
        <w:t>cherry flavoured kisses,</w:t>
      </w:r>
    </w:p>
    <w:p>
      <w:r>
        <w:rPr>
          <w:rFonts w:ascii="Arial" w:hAnsi="Arial" w:eastAsia="Arial"/>
          <w:b w:val="0"/>
          <w:sz w:val="22"/>
        </w:rPr>
        <w:t>candlelight,</w:t>
      </w:r>
    </w:p>
    <w:p>
      <w:r>
        <w:rPr>
          <w:rFonts w:ascii="Arial" w:hAnsi="Arial" w:eastAsia="Arial"/>
          <w:b w:val="0"/>
          <w:sz w:val="22"/>
        </w:rPr>
        <w:t>and the flames flickering high,</w:t>
      </w:r>
    </w:p>
    <w:p>
      <w:r>
        <w:rPr>
          <w:rFonts w:ascii="Arial" w:hAnsi="Arial" w:eastAsia="Arial"/>
          <w:b w:val="0"/>
          <w:sz w:val="22"/>
        </w:rPr>
        <w:t>with our moods as high as the sky,</w:t>
      </w:r>
    </w:p>
    <w:p>
      <w:r>
        <w:rPr>
          <w:rFonts w:ascii="Arial" w:hAnsi="Arial" w:eastAsia="Arial"/>
          <w:b w:val="0"/>
          <w:sz w:val="22"/>
        </w:rPr>
        <w:t>as we hold hands at the table,</w:t>
      </w:r>
    </w:p>
    <w:p>
      <w:r>
        <w:rPr>
          <w:rFonts w:ascii="Arial" w:hAnsi="Arial" w:eastAsia="Arial"/>
          <w:b w:val="0"/>
          <w:sz w:val="22"/>
        </w:rPr>
        <w:t>over dinner and wine,</w:t>
      </w:r>
    </w:p>
    <w:p>
      <w:r>
        <w:rPr>
          <w:rFonts w:ascii="Arial" w:hAnsi="Arial" w:eastAsia="Arial"/>
          <w:b w:val="0"/>
          <w:sz w:val="22"/>
        </w:rPr>
        <w:t>in the evening with magic in our hearts,</w:t>
      </w:r>
    </w:p>
    <w:p>
      <w:r>
        <w:rPr>
          <w:rFonts w:ascii="Arial" w:hAnsi="Arial" w:eastAsia="Arial"/>
          <w:b w:val="0"/>
          <w:sz w:val="22"/>
        </w:rPr>
        <w:t>and love in our eyes,</w:t>
      </w:r>
    </w:p>
    <w:p>
      <w:r>
        <w:rPr>
          <w:rFonts w:ascii="Arial" w:hAnsi="Arial" w:eastAsia="Arial"/>
          <w:b w:val="0"/>
          <w:sz w:val="22"/>
        </w:rPr>
        <w:t>and sensuality it flows in the throes,</w:t>
      </w:r>
    </w:p>
    <w:p>
      <w:r>
        <w:rPr>
          <w:rFonts w:ascii="Arial" w:hAnsi="Arial" w:eastAsia="Arial"/>
          <w:b w:val="0"/>
          <w:sz w:val="22"/>
        </w:rPr>
        <w:t>of our first date in the evening time,</w:t>
      </w:r>
    </w:p>
    <w:p>
      <w:r>
        <w:rPr>
          <w:rFonts w:ascii="Arial" w:hAnsi="Arial" w:eastAsia="Arial"/>
          <w:b w:val="0"/>
          <w:sz w:val="22"/>
        </w:rPr>
        <w:t>delicate and tender and gentle and playful,</w:t>
      </w:r>
    </w:p>
    <w:p>
      <w:r>
        <w:rPr>
          <w:rFonts w:ascii="Arial" w:hAnsi="Arial" w:eastAsia="Arial"/>
          <w:b w:val="0"/>
          <w:sz w:val="22"/>
        </w:rPr>
        <w:t>with passionate minds,</w:t>
      </w:r>
    </w:p>
    <w:p>
      <w:r>
        <w:rPr>
          <w:rFonts w:ascii="Arial" w:hAnsi="Arial" w:eastAsia="Arial"/>
          <w:b w:val="0"/>
          <w:sz w:val="22"/>
        </w:rPr>
        <w:t>passionate minds,</w:t>
      </w:r>
    </w:p>
    <w:p>
      <w:r>
        <w:rPr>
          <w:rFonts w:ascii="Arial" w:hAnsi="Arial" w:eastAsia="Arial"/>
          <w:b w:val="0"/>
          <w:sz w:val="22"/>
        </w:rPr>
        <w:t>and sensual touches,</w:t>
      </w:r>
    </w:p>
    <w:p>
      <w:r>
        <w:rPr>
          <w:rFonts w:ascii="Arial" w:hAnsi="Arial" w:eastAsia="Arial"/>
          <w:b w:val="0"/>
          <w:sz w:val="22"/>
        </w:rPr>
        <w:t>as the candlelight burns bright,</w:t>
      </w:r>
    </w:p>
    <w:p>
      <w:r>
        <w:rPr>
          <w:rFonts w:ascii="Arial" w:hAnsi="Arial" w:eastAsia="Arial"/>
          <w:b w:val="0"/>
          <w:sz w:val="22"/>
        </w:rPr>
        <w:t>and our conversation flows,</w:t>
      </w:r>
    </w:p>
    <w:p>
      <w:r>
        <w:rPr>
          <w:rFonts w:ascii="Arial" w:hAnsi="Arial" w:eastAsia="Arial"/>
          <w:b w:val="0"/>
          <w:sz w:val="22"/>
        </w:rPr>
        <w:t>with no hesitation long into the night,</w:t>
      </w:r>
    </w:p>
    <w:p>
      <w:r>
        <w:rPr>
          <w:rFonts w:ascii="Arial" w:hAnsi="Arial" w:eastAsia="Arial"/>
          <w:b w:val="0"/>
          <w:sz w:val="22"/>
        </w:rPr>
        <w:t>and grows more joyous with time,</w:t>
      </w:r>
    </w:p>
    <w:p>
      <w:r>
        <w:rPr>
          <w:rFonts w:ascii="Arial" w:hAnsi="Arial" w:eastAsia="Arial"/>
          <w:b w:val="0"/>
          <w:sz w:val="22"/>
        </w:rPr>
        <w:t>and each glass of wine,</w:t>
      </w:r>
    </w:p>
    <w:p>
      <w:r>
        <w:rPr>
          <w:rFonts w:ascii="Arial" w:hAnsi="Arial" w:eastAsia="Arial"/>
          <w:b w:val="0"/>
          <w:sz w:val="22"/>
        </w:rPr>
        <w:t>and we dine and we listen to each other,</w:t>
      </w:r>
    </w:p>
    <w:p>
      <w:r>
        <w:rPr>
          <w:rFonts w:ascii="Arial" w:hAnsi="Arial" w:eastAsia="Arial"/>
          <w:b w:val="0"/>
          <w:sz w:val="22"/>
        </w:rPr>
        <w:t>and the intricacies of you they unwind,</w:t>
      </w:r>
    </w:p>
    <w:p>
      <w:r>
        <w:rPr>
          <w:rFonts w:ascii="Arial" w:hAnsi="Arial" w:eastAsia="Arial"/>
          <w:b w:val="0"/>
          <w:sz w:val="22"/>
        </w:rPr>
        <w:t>and I begin to understand you,</w:t>
      </w:r>
    </w:p>
    <w:p>
      <w:r>
        <w:rPr>
          <w:rFonts w:ascii="Arial" w:hAnsi="Arial" w:eastAsia="Arial"/>
          <w:b w:val="0"/>
          <w:sz w:val="22"/>
        </w:rPr>
        <w:t>and you begin to understand me,</w:t>
      </w:r>
    </w:p>
    <w:p>
      <w:r>
        <w:rPr>
          <w:rFonts w:ascii="Arial" w:hAnsi="Arial" w:eastAsia="Arial"/>
          <w:b w:val="0"/>
          <w:sz w:val="22"/>
        </w:rPr>
        <w:t>and you pay me such compliments,</w:t>
      </w:r>
    </w:p>
    <w:p>
      <w:r>
        <w:rPr>
          <w:rFonts w:ascii="Arial" w:hAnsi="Arial" w:eastAsia="Arial"/>
          <w:b w:val="0"/>
          <w:sz w:val="22"/>
        </w:rPr>
        <w:t>that I almost blush,</w:t>
      </w:r>
    </w:p>
    <w:p>
      <w:r>
        <w:rPr>
          <w:rFonts w:ascii="Arial" w:hAnsi="Arial" w:eastAsia="Arial"/>
          <w:b w:val="0"/>
          <w:sz w:val="22"/>
        </w:rPr>
        <w:t>and the warmth it beams so powerfully,</w:t>
      </w:r>
    </w:p>
    <w:p>
      <w:r>
        <w:rPr>
          <w:rFonts w:ascii="Arial" w:hAnsi="Arial" w:eastAsia="Arial"/>
          <w:b w:val="0"/>
          <w:sz w:val="22"/>
        </w:rPr>
        <w:t>from your beautiful eyes,</w:t>
      </w:r>
    </w:p>
    <w:p>
      <w:r>
        <w:rPr>
          <w:rFonts w:ascii="Arial" w:hAnsi="Arial" w:eastAsia="Arial"/>
          <w:b w:val="0"/>
          <w:sz w:val="22"/>
        </w:rPr>
        <w:t>and how they dazzle me like diamonds,</w:t>
      </w:r>
    </w:p>
    <w:p>
      <w:r>
        <w:rPr>
          <w:rFonts w:ascii="Arial" w:hAnsi="Arial" w:eastAsia="Arial"/>
          <w:b w:val="0"/>
          <w:sz w:val="22"/>
        </w:rPr>
        <w:t>and your smiles,</w:t>
      </w:r>
    </w:p>
    <w:p>
      <w:r>
        <w:rPr>
          <w:rFonts w:ascii="Arial" w:hAnsi="Arial" w:eastAsia="Arial"/>
          <w:b w:val="0"/>
          <w:sz w:val="22"/>
        </w:rPr>
        <w:t>oh, how they capture my heart,</w:t>
      </w:r>
    </w:p>
    <w:p>
      <w:r>
        <w:rPr>
          <w:rFonts w:ascii="Arial" w:hAnsi="Arial" w:eastAsia="Arial"/>
          <w:b w:val="0"/>
          <w:sz w:val="22"/>
        </w:rPr>
        <w:t>and set my heart aflame,</w:t>
      </w:r>
    </w:p>
    <w:p>
      <w:r>
        <w:rPr>
          <w:rFonts w:ascii="Arial" w:hAnsi="Arial" w:eastAsia="Arial"/>
          <w:b w:val="0"/>
          <w:sz w:val="22"/>
        </w:rPr>
        <w:t>and already,</w:t>
      </w:r>
    </w:p>
    <w:p>
      <w:r>
        <w:rPr>
          <w:rFonts w:ascii="Arial" w:hAnsi="Arial" w:eastAsia="Arial"/>
          <w:b w:val="0"/>
          <w:sz w:val="22"/>
        </w:rPr>
        <w:t>already your name,</w:t>
      </w:r>
    </w:p>
    <w:p>
      <w:r>
        <w:rPr>
          <w:rFonts w:ascii="Arial" w:hAnsi="Arial" w:eastAsia="Arial"/>
          <w:b w:val="0"/>
          <w:sz w:val="22"/>
        </w:rPr>
        <w:t>your name is written into my heart,</w:t>
      </w:r>
    </w:p>
    <w:p>
      <w:r>
        <w:rPr>
          <w:rFonts w:ascii="Arial" w:hAnsi="Arial" w:eastAsia="Arial"/>
          <w:b w:val="0"/>
          <w:sz w:val="22"/>
        </w:rPr>
        <w:t>and there are signs that love could be in the air,</w:t>
      </w:r>
    </w:p>
    <w:p>
      <w:r>
        <w:rPr>
          <w:rFonts w:ascii="Arial" w:hAnsi="Arial" w:eastAsia="Arial"/>
          <w:b w:val="0"/>
          <w:sz w:val="22"/>
        </w:rPr>
        <w:t>yes, love,</w:t>
      </w:r>
    </w:p>
    <w:p>
      <w:r>
        <w:rPr>
          <w:rFonts w:ascii="Arial" w:hAnsi="Arial" w:eastAsia="Arial"/>
          <w:b w:val="0"/>
          <w:sz w:val="22"/>
        </w:rPr>
        <w:t>that beauteous thing,</w:t>
      </w:r>
    </w:p>
    <w:p>
      <w:r>
        <w:rPr>
          <w:rFonts w:ascii="Arial" w:hAnsi="Arial" w:eastAsia="Arial"/>
          <w:b w:val="0"/>
          <w:sz w:val="22"/>
        </w:rPr>
        <w:t>that grows so quickly as if out of nowhere,</w:t>
      </w:r>
    </w:p>
    <w:p>
      <w:r>
        <w:rPr>
          <w:rFonts w:ascii="Arial" w:hAnsi="Arial" w:eastAsia="Arial"/>
          <w:b w:val="0"/>
          <w:sz w:val="22"/>
        </w:rPr>
        <w:t>as we sit at the table for two,</w:t>
      </w:r>
    </w:p>
    <w:p>
      <w:r>
        <w:rPr>
          <w:rFonts w:ascii="Arial" w:hAnsi="Arial" w:eastAsia="Arial"/>
          <w:b w:val="0"/>
          <w:sz w:val="22"/>
        </w:rPr>
        <w:t>so happy in each other’s company,</w:t>
      </w:r>
    </w:p>
    <w:p>
      <w:r>
        <w:rPr>
          <w:rFonts w:ascii="Arial" w:hAnsi="Arial" w:eastAsia="Arial"/>
          <w:b w:val="0"/>
          <w:sz w:val="22"/>
        </w:rPr>
        <w:t>with laughter and smiles upon our faces,</w:t>
      </w:r>
    </w:p>
    <w:p>
      <w:r>
        <w:rPr>
          <w:rFonts w:ascii="Arial" w:hAnsi="Arial" w:eastAsia="Arial"/>
          <w:b w:val="0"/>
          <w:sz w:val="22"/>
        </w:rPr>
        <w:t>and your cheeks all rosy and mine too,</w:t>
      </w:r>
    </w:p>
    <w:p>
      <w:r>
        <w:rPr>
          <w:rFonts w:ascii="Arial" w:hAnsi="Arial" w:eastAsia="Arial"/>
          <w:b w:val="0"/>
          <w:sz w:val="22"/>
        </w:rPr>
        <w:t>and as we eat dinner,</w:t>
      </w:r>
    </w:p>
    <w:p>
      <w:r>
        <w:rPr>
          <w:rFonts w:ascii="Arial" w:hAnsi="Arial" w:eastAsia="Arial"/>
          <w:b w:val="0"/>
          <w:sz w:val="22"/>
        </w:rPr>
        <w:t>and drink glasses of wine in the summertime,</w:t>
      </w:r>
    </w:p>
    <w:p>
      <w:r>
        <w:rPr>
          <w:rFonts w:ascii="Arial" w:hAnsi="Arial" w:eastAsia="Arial"/>
          <w:b w:val="0"/>
          <w:sz w:val="22"/>
        </w:rPr>
        <w:t>with truly happy hearts,</w:t>
      </w:r>
    </w:p>
    <w:p>
      <w:r>
        <w:rPr>
          <w:rFonts w:ascii="Arial" w:hAnsi="Arial" w:eastAsia="Arial"/>
          <w:b w:val="0"/>
          <w:sz w:val="22"/>
        </w:rPr>
        <w:t>and truly happy minds,</w:t>
      </w:r>
    </w:p>
    <w:p>
      <w:r>
        <w:rPr>
          <w:rFonts w:ascii="Arial" w:hAnsi="Arial" w:eastAsia="Arial"/>
          <w:b w:val="0"/>
          <w:sz w:val="22"/>
        </w:rPr>
        <w:t>love begins to grow,</w:t>
      </w:r>
    </w:p>
    <w:p>
      <w:r>
        <w:rPr>
          <w:rFonts w:ascii="Arial" w:hAnsi="Arial" w:eastAsia="Arial"/>
          <w:b w:val="0"/>
          <w:sz w:val="22"/>
        </w:rPr>
        <w:t>with sweet delight,</w:t>
      </w:r>
    </w:p>
    <w:p>
      <w:r>
        <w:rPr>
          <w:rFonts w:ascii="Arial" w:hAnsi="Arial" w:eastAsia="Arial"/>
          <w:b w:val="0"/>
          <w:sz w:val="22"/>
        </w:rPr>
        <w:t>and cherry flavoured kisses,</w:t>
      </w:r>
    </w:p>
    <w:p>
      <w:r>
        <w:rPr>
          <w:rFonts w:ascii="Arial" w:hAnsi="Arial" w:eastAsia="Arial"/>
          <w:b w:val="0"/>
          <w:sz w:val="22"/>
        </w:rPr>
        <w:t>and candlelight,</w:t>
      </w:r>
    </w:p>
    <w:p>
      <w:r>
        <w:rPr>
          <w:rFonts w:ascii="Arial" w:hAnsi="Arial" w:eastAsia="Arial"/>
          <w:b w:val="0"/>
          <w:sz w:val="22"/>
        </w:rPr>
        <w:t>as the flames of the candles,</w:t>
      </w:r>
    </w:p>
    <w:p>
      <w:r>
        <w:rPr>
          <w:rFonts w:ascii="Arial" w:hAnsi="Arial" w:eastAsia="Arial"/>
          <w:b w:val="0"/>
          <w:sz w:val="22"/>
        </w:rPr>
        <w:t>they flicker high,</w:t>
      </w:r>
    </w:p>
    <w:p>
      <w:r>
        <w:rPr>
          <w:rFonts w:ascii="Arial" w:hAnsi="Arial" w:eastAsia="Arial"/>
          <w:b w:val="0"/>
          <w:sz w:val="22"/>
        </w:rPr>
        <w:t>and love and its radiance it grows in our eyes,</w:t>
      </w:r>
    </w:p>
    <w:p>
      <w:r>
        <w:rPr>
          <w:rFonts w:ascii="Arial" w:hAnsi="Arial" w:eastAsia="Arial"/>
          <w:b w:val="0"/>
          <w:sz w:val="22"/>
        </w:rPr>
        <w:t>and we share such beautiful sublime moments,</w:t>
      </w:r>
    </w:p>
    <w:p>
      <w:r>
        <w:rPr>
          <w:rFonts w:ascii="Arial" w:hAnsi="Arial" w:eastAsia="Arial"/>
          <w:b w:val="0"/>
          <w:sz w:val="22"/>
        </w:rPr>
        <w:t>and revel in our new romance,</w:t>
      </w:r>
    </w:p>
    <w:p>
      <w:r>
        <w:rPr>
          <w:rFonts w:ascii="Arial" w:hAnsi="Arial" w:eastAsia="Arial"/>
          <w:b w:val="0"/>
          <w:sz w:val="22"/>
        </w:rPr>
        <w:t>on a glorious evening,</w:t>
      </w:r>
    </w:p>
    <w:p>
      <w:r>
        <w:rPr>
          <w:rFonts w:ascii="Arial" w:hAnsi="Arial" w:eastAsia="Arial"/>
          <w:b w:val="0"/>
          <w:sz w:val="22"/>
        </w:rPr>
        <w:t>in the summertime.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