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Suspend disbelief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Please, suspend disbelief,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know I wear my heart on my sleeve,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me in to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think that I will not love you properly,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that I will be like the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others who have shattered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caused you such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caused you endless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have lasted on and off for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good grief,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promise I will not cause you such 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be alarmed,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heart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look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 it is true do you not?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 it in my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hear it in my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genuine and well meant,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truly have no ill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unlike those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love in your heart is already spent,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will not promise you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be true to you I promise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 together will be as uncomplicated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any lies and no tears from betrayal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happy life together with just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powerful as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powerful as the beginnings of new love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broken hearted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who are jaded from bad relationships,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difficult gaining trust and belief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contemplate this, as to the skies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the lady that I love will believe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that we will be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anticipation and the anxiety of the 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wait for her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practice my speech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for the best as my heart it palpitates,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not 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butterflies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torment me, but I am positive, positive,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forward to seeing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crossing my fingers whilst hoping for the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heart, with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an excited and anxious mess.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