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Surrounded by bird song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Surrounded by bird song,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sat in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great voices the birds have,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their glorious calls to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bring me around,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bring me around from my slumber,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fill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fill me with wonder,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that sound,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sound it is incredibly moving,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the bird song it wakes me up in the morning,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glorious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beautiful their songs,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are that they sing as the birds they fly in the blue sky as the sun shines down,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the birds and their songs they transcend me to heaven in the gentle breeze in the freshest of nature’s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the bird song transcends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a wondrous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sit amongst the flowers,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fragrances that the flowers give off,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graceful the birds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delicately they hop here and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serenely they hover,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gently they fly through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power lies in their wings,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they fly across the sky making it look so effortless,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they beguile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they beguile me with their many colours,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inspire me, as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sit in the morning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am filled with wonder,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am happy filled with natures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birds fly high in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the sun shines down,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eyes they light up with inspiration,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view the birds singing so gloriously,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nature and all its majesty,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massive smile upon my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massive smile as wide as a country 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happy as can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