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Superb</w:t>
      </w:r>
    </w:p>
    <w:p/>
    <w:p>
      <w:r>
        <w:rPr>
          <w:rFonts w:ascii="Arial" w:hAnsi="Arial" w:eastAsia="Arial"/>
          <w:b w:val="0"/>
          <w:sz w:val="22"/>
        </w:rPr>
        <w:t>Superb times,</w:t>
      </w:r>
    </w:p>
    <w:p>
      <w:r>
        <w:rPr>
          <w:rFonts w:ascii="Arial" w:hAnsi="Arial" w:eastAsia="Arial"/>
          <w:b w:val="0"/>
          <w:sz w:val="22"/>
        </w:rPr>
        <w:t>magical minds,</w:t>
      </w:r>
    </w:p>
    <w:p>
      <w:r>
        <w:rPr>
          <w:rFonts w:ascii="Arial" w:hAnsi="Arial" w:eastAsia="Arial"/>
          <w:b w:val="0"/>
          <w:sz w:val="22"/>
        </w:rPr>
        <w:t>intellectual wiles,</w:t>
      </w:r>
    </w:p>
    <w:p>
      <w:r>
        <w:rPr>
          <w:rFonts w:ascii="Arial" w:hAnsi="Arial" w:eastAsia="Arial"/>
          <w:b w:val="0"/>
          <w:sz w:val="22"/>
        </w:rPr>
        <w:t>no machiavellian kinds,</w:t>
      </w:r>
    </w:p>
    <w:p>
      <w:r>
        <w:rPr>
          <w:rFonts w:ascii="Arial" w:hAnsi="Arial" w:eastAsia="Arial"/>
          <w:b w:val="0"/>
          <w:sz w:val="22"/>
        </w:rPr>
        <w:t>but good hearts and good souls,</w:t>
      </w:r>
    </w:p>
    <w:p>
      <w:r>
        <w:rPr>
          <w:rFonts w:ascii="Arial" w:hAnsi="Arial" w:eastAsia="Arial"/>
          <w:b w:val="0"/>
          <w:sz w:val="22"/>
        </w:rPr>
        <w:t>swimming in the fishbowl of modern society,</w:t>
      </w:r>
    </w:p>
    <w:p>
      <w:r>
        <w:rPr>
          <w:rFonts w:ascii="Arial" w:hAnsi="Arial" w:eastAsia="Arial"/>
          <w:b w:val="0"/>
          <w:sz w:val="22"/>
        </w:rPr>
        <w:t>looking to avoid the dull,</w:t>
      </w:r>
    </w:p>
    <w:p>
      <w:r>
        <w:rPr>
          <w:rFonts w:ascii="Arial" w:hAnsi="Arial" w:eastAsia="Arial"/>
          <w:b w:val="0"/>
          <w:sz w:val="22"/>
        </w:rPr>
        <w:t>yes, people educated and learned,</w:t>
      </w:r>
    </w:p>
    <w:p>
      <w:r>
        <w:rPr>
          <w:rFonts w:ascii="Arial" w:hAnsi="Arial" w:eastAsia="Arial"/>
          <w:b w:val="0"/>
          <w:sz w:val="22"/>
        </w:rPr>
        <w:t>ever yearning for good conversation,</w:t>
      </w:r>
    </w:p>
    <w:p>
      <w:r>
        <w:rPr>
          <w:rFonts w:ascii="Arial" w:hAnsi="Arial" w:eastAsia="Arial"/>
          <w:b w:val="0"/>
          <w:sz w:val="22"/>
        </w:rPr>
        <w:t>and intelligent stimulation,</w:t>
      </w:r>
    </w:p>
    <w:p>
      <w:r>
        <w:rPr>
          <w:rFonts w:ascii="Arial" w:hAnsi="Arial" w:eastAsia="Arial"/>
          <w:b w:val="0"/>
          <w:sz w:val="22"/>
        </w:rPr>
        <w:t>and wordy rock n roll,</w:t>
      </w:r>
    </w:p>
    <w:p>
      <w:r>
        <w:rPr>
          <w:rFonts w:ascii="Arial" w:hAnsi="Arial" w:eastAsia="Arial"/>
          <w:b w:val="0"/>
          <w:sz w:val="22"/>
        </w:rPr>
        <w:t>and lengthy talks of intellectual bent,</w:t>
      </w:r>
    </w:p>
    <w:p>
      <w:r>
        <w:rPr>
          <w:rFonts w:ascii="Arial" w:hAnsi="Arial" w:eastAsia="Arial"/>
          <w:b w:val="0"/>
          <w:sz w:val="22"/>
        </w:rPr>
        <w:t>from the dawning of the day,</w:t>
      </w:r>
    </w:p>
    <w:p>
      <w:r>
        <w:rPr>
          <w:rFonts w:ascii="Arial" w:hAnsi="Arial" w:eastAsia="Arial"/>
          <w:b w:val="0"/>
          <w:sz w:val="22"/>
        </w:rPr>
        <w:t>to the end of the night,</w:t>
      </w:r>
    </w:p>
    <w:p>
      <w:r>
        <w:rPr>
          <w:rFonts w:ascii="Arial" w:hAnsi="Arial" w:eastAsia="Arial"/>
          <w:b w:val="0"/>
          <w:sz w:val="22"/>
        </w:rPr>
        <w:t>a meeting of minds in the club,</w:t>
      </w:r>
    </w:p>
    <w:p>
      <w:r>
        <w:rPr>
          <w:rFonts w:ascii="Arial" w:hAnsi="Arial" w:eastAsia="Arial"/>
          <w:b w:val="0"/>
          <w:sz w:val="22"/>
        </w:rPr>
        <w:t>where the peace of mind is heaven sent,</w:t>
      </w:r>
    </w:p>
    <w:p>
      <w:r>
        <w:rPr>
          <w:rFonts w:ascii="Arial" w:hAnsi="Arial" w:eastAsia="Arial"/>
          <w:b w:val="0"/>
          <w:sz w:val="22"/>
        </w:rPr>
        <w:t>and there is civility,</w:t>
      </w:r>
    </w:p>
    <w:p>
      <w:r>
        <w:rPr>
          <w:rFonts w:ascii="Arial" w:hAnsi="Arial" w:eastAsia="Arial"/>
          <w:b w:val="0"/>
          <w:sz w:val="22"/>
        </w:rPr>
        <w:t>and endless possibilities of all subjects,</w:t>
      </w:r>
    </w:p>
    <w:p>
      <w:r>
        <w:rPr>
          <w:rFonts w:ascii="Arial" w:hAnsi="Arial" w:eastAsia="Arial"/>
          <w:b w:val="0"/>
          <w:sz w:val="22"/>
        </w:rPr>
        <w:t>and considered thought,</w:t>
      </w:r>
    </w:p>
    <w:p>
      <w:r>
        <w:rPr>
          <w:rFonts w:ascii="Arial" w:hAnsi="Arial" w:eastAsia="Arial"/>
          <w:b w:val="0"/>
          <w:sz w:val="22"/>
        </w:rPr>
        <w:t>and great respect,</w:t>
      </w:r>
    </w:p>
    <w:p>
      <w:r>
        <w:rPr>
          <w:rFonts w:ascii="Arial" w:hAnsi="Arial" w:eastAsia="Arial"/>
          <w:b w:val="0"/>
          <w:sz w:val="22"/>
        </w:rPr>
        <w:t>yes, superb times,</w:t>
      </w:r>
    </w:p>
    <w:p>
      <w:r>
        <w:rPr>
          <w:rFonts w:ascii="Arial" w:hAnsi="Arial" w:eastAsia="Arial"/>
          <w:b w:val="0"/>
          <w:sz w:val="22"/>
        </w:rPr>
        <w:t>with magical minds,</w:t>
      </w:r>
    </w:p>
    <w:p>
      <w:r>
        <w:rPr>
          <w:rFonts w:ascii="Arial" w:hAnsi="Arial" w:eastAsia="Arial"/>
          <w:b w:val="0"/>
          <w:sz w:val="22"/>
        </w:rPr>
        <w:t>and intellectual wiles,</w:t>
      </w:r>
    </w:p>
    <w:p>
      <w:r>
        <w:rPr>
          <w:rFonts w:ascii="Arial" w:hAnsi="Arial" w:eastAsia="Arial"/>
          <w:b w:val="0"/>
          <w:sz w:val="22"/>
        </w:rPr>
        <w:t>but no machiavellian kinds,</w:t>
      </w:r>
    </w:p>
    <w:p>
      <w:r>
        <w:rPr>
          <w:rFonts w:ascii="Arial" w:hAnsi="Arial" w:eastAsia="Arial"/>
          <w:b w:val="0"/>
          <w:sz w:val="22"/>
        </w:rPr>
        <w:t>but good hearts and good souls,</w:t>
      </w:r>
    </w:p>
    <w:p>
      <w:r>
        <w:rPr>
          <w:rFonts w:ascii="Arial" w:hAnsi="Arial" w:eastAsia="Arial"/>
          <w:b w:val="0"/>
          <w:sz w:val="22"/>
        </w:rPr>
        <w:t>in the club where good folks spend their time,</w:t>
      </w:r>
    </w:p>
    <w:p>
      <w:r>
        <w:rPr>
          <w:rFonts w:ascii="Arial" w:hAnsi="Arial" w:eastAsia="Arial"/>
          <w:b w:val="0"/>
          <w:sz w:val="22"/>
        </w:rPr>
        <w:t>by the river,</w:t>
      </w:r>
    </w:p>
    <w:p>
      <w:r>
        <w:rPr>
          <w:rFonts w:ascii="Arial" w:hAnsi="Arial" w:eastAsia="Arial"/>
          <w:b w:val="0"/>
          <w:sz w:val="22"/>
        </w:rPr>
        <w:t>trying to consider the world,</w:t>
      </w:r>
    </w:p>
    <w:p>
      <w:r>
        <w:rPr>
          <w:rFonts w:ascii="Arial" w:hAnsi="Arial" w:eastAsia="Arial"/>
          <w:b w:val="0"/>
          <w:sz w:val="22"/>
        </w:rPr>
        <w:t>and fix the worlds faults,</w:t>
      </w:r>
    </w:p>
    <w:p>
      <w:r>
        <w:rPr>
          <w:rFonts w:ascii="Arial" w:hAnsi="Arial" w:eastAsia="Arial"/>
          <w:b w:val="0"/>
          <w:sz w:val="22"/>
        </w:rPr>
        <w:t>and who spend countless hours philosophising,</w:t>
      </w:r>
    </w:p>
    <w:p>
      <w:r>
        <w:rPr>
          <w:rFonts w:ascii="Arial" w:hAnsi="Arial" w:eastAsia="Arial"/>
          <w:b w:val="0"/>
          <w:sz w:val="22"/>
        </w:rPr>
        <w:t>whilst drinking whiskey and gin,</w:t>
      </w:r>
    </w:p>
    <w:p>
      <w:r>
        <w:rPr>
          <w:rFonts w:ascii="Arial" w:hAnsi="Arial" w:eastAsia="Arial"/>
          <w:b w:val="0"/>
          <w:sz w:val="22"/>
        </w:rPr>
        <w:t>and where almost every minute,</w:t>
      </w:r>
    </w:p>
    <w:p>
      <w:r>
        <w:rPr>
          <w:rFonts w:ascii="Arial" w:hAnsi="Arial" w:eastAsia="Arial"/>
          <w:b w:val="0"/>
          <w:sz w:val="22"/>
        </w:rPr>
        <w:t>a new subject of a new tangent will begin,</w:t>
      </w:r>
    </w:p>
    <w:p>
      <w:r>
        <w:rPr>
          <w:rFonts w:ascii="Arial" w:hAnsi="Arial" w:eastAsia="Arial"/>
          <w:b w:val="0"/>
          <w:sz w:val="22"/>
        </w:rPr>
        <w:t>yes, a great the place the club by the river,</w:t>
      </w:r>
    </w:p>
    <w:p>
      <w:r>
        <w:rPr>
          <w:rFonts w:ascii="Arial" w:hAnsi="Arial" w:eastAsia="Arial"/>
          <w:b w:val="0"/>
          <w:sz w:val="22"/>
        </w:rPr>
        <w:t>where the wordy meet every Tuesday night at 7pm,</w:t>
      </w:r>
    </w:p>
    <w:p>
      <w:r>
        <w:rPr>
          <w:rFonts w:ascii="Arial" w:hAnsi="Arial" w:eastAsia="Arial"/>
          <w:b w:val="0"/>
          <w:sz w:val="22"/>
        </w:rPr>
        <w:t>with a cheerful hello and a happy grin.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