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Sunshine across the clothes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Sunshine across the clothes of someone departed,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though the memories are there,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tears well up,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they are never gone,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we remember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try to carry 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with memories of them in our hearts,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hope that we will meet them again,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such a warm embrace,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 the sound of their favourite songs,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as sad as it 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will never,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never be replaced,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life is far too short,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the heart aches,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we wish against all hope that life could be prolonged.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Dull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Dull grey,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would you kindly go away,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have not you got somewhere else to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your colour,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never suited me anyway.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