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Sunset</w:t>
      </w:r>
    </w:p>
    <w:p/>
    <w:p>
      <w:r>
        <w:rPr>
          <w:rFonts w:ascii="Arial" w:hAnsi="Arial" w:eastAsia="Arial"/>
          <w:b w:val="0"/>
          <w:sz w:val="22"/>
        </w:rPr>
        <w:t>Yellow,</w:t>
      </w:r>
    </w:p>
    <w:p>
      <w:r>
        <w:rPr>
          <w:rFonts w:ascii="Arial" w:hAnsi="Arial" w:eastAsia="Arial"/>
          <w:b w:val="0"/>
          <w:sz w:val="22"/>
        </w:rPr>
        <w:t>a sunny hollow,</w:t>
      </w:r>
    </w:p>
    <w:p>
      <w:r>
        <w:rPr>
          <w:rFonts w:ascii="Arial" w:hAnsi="Arial" w:eastAsia="Arial"/>
          <w:b w:val="0"/>
          <w:sz w:val="22"/>
        </w:rPr>
        <w:t>a lonely path through the trees to follow,</w:t>
      </w:r>
    </w:p>
    <w:p>
      <w:r>
        <w:rPr>
          <w:rFonts w:ascii="Arial" w:hAnsi="Arial" w:eastAsia="Arial"/>
          <w:b w:val="0"/>
          <w:sz w:val="22"/>
        </w:rPr>
        <w:t>heading for the horizon,</w:t>
      </w:r>
    </w:p>
    <w:p>
      <w:r>
        <w:rPr>
          <w:rFonts w:ascii="Arial" w:hAnsi="Arial" w:eastAsia="Arial"/>
          <w:b w:val="0"/>
          <w:sz w:val="22"/>
        </w:rPr>
        <w:t>up a steep incline,</w:t>
      </w:r>
    </w:p>
    <w:p>
      <w:r>
        <w:rPr>
          <w:rFonts w:ascii="Arial" w:hAnsi="Arial" w:eastAsia="Arial"/>
          <w:b w:val="0"/>
          <w:sz w:val="22"/>
        </w:rPr>
        <w:t>breathing hard,</w:t>
      </w:r>
    </w:p>
    <w:p>
      <w:r>
        <w:rPr>
          <w:rFonts w:ascii="Arial" w:hAnsi="Arial" w:eastAsia="Arial"/>
          <w:b w:val="0"/>
          <w:sz w:val="22"/>
        </w:rPr>
        <w:t>and the beauty of the sunset,</w:t>
      </w:r>
    </w:p>
    <w:p>
      <w:r>
        <w:rPr>
          <w:rFonts w:ascii="Arial" w:hAnsi="Arial" w:eastAsia="Arial"/>
          <w:b w:val="0"/>
          <w:sz w:val="22"/>
        </w:rPr>
        <w:t>with contentment in your mind,</w:t>
      </w:r>
    </w:p>
    <w:p>
      <w:r>
        <w:rPr>
          <w:rFonts w:ascii="Arial" w:hAnsi="Arial" w:eastAsia="Arial"/>
          <w:b w:val="0"/>
          <w:sz w:val="22"/>
        </w:rPr>
        <w:t>and a happy heart,</w:t>
      </w:r>
    </w:p>
    <w:p>
      <w:r>
        <w:rPr>
          <w:rFonts w:ascii="Arial" w:hAnsi="Arial" w:eastAsia="Arial"/>
          <w:b w:val="0"/>
          <w:sz w:val="22"/>
        </w:rPr>
        <w:t>as the clouds part,</w:t>
      </w:r>
    </w:p>
    <w:p>
      <w:r>
        <w:rPr>
          <w:rFonts w:ascii="Arial" w:hAnsi="Arial" w:eastAsia="Arial"/>
          <w:b w:val="0"/>
          <w:sz w:val="22"/>
        </w:rPr>
        <w:t>and time it ebbs slowly away,</w:t>
      </w:r>
    </w:p>
    <w:p>
      <w:r>
        <w:rPr>
          <w:rFonts w:ascii="Arial" w:hAnsi="Arial" w:eastAsia="Arial"/>
          <w:b w:val="0"/>
          <w:sz w:val="22"/>
        </w:rPr>
        <w:t>and time what is time,</w:t>
      </w:r>
    </w:p>
    <w:p>
      <w:r>
        <w:rPr>
          <w:rFonts w:ascii="Arial" w:hAnsi="Arial" w:eastAsia="Arial"/>
          <w:b w:val="0"/>
          <w:sz w:val="22"/>
        </w:rPr>
        <w:t>not much good without time to rest and recuperate,</w:t>
      </w:r>
    </w:p>
    <w:p>
      <w:r>
        <w:rPr>
          <w:rFonts w:ascii="Arial" w:hAnsi="Arial" w:eastAsia="Arial"/>
          <w:b w:val="0"/>
          <w:sz w:val="22"/>
        </w:rPr>
        <w:t>and time to recover,</w:t>
      </w:r>
    </w:p>
    <w:p>
      <w:r>
        <w:rPr>
          <w:rFonts w:ascii="Arial" w:hAnsi="Arial" w:eastAsia="Arial"/>
          <w:b w:val="0"/>
          <w:sz w:val="22"/>
        </w:rPr>
        <w:t>from the insanity of modern times,</w:t>
      </w:r>
    </w:p>
    <w:p>
      <w:r>
        <w:rPr>
          <w:rFonts w:ascii="Arial" w:hAnsi="Arial" w:eastAsia="Arial"/>
          <w:b w:val="0"/>
          <w:sz w:val="22"/>
        </w:rPr>
        <w:t>yes, one foot,</w:t>
      </w:r>
    </w:p>
    <w:p>
      <w:r>
        <w:rPr>
          <w:rFonts w:ascii="Arial" w:hAnsi="Arial" w:eastAsia="Arial"/>
          <w:b w:val="0"/>
          <w:sz w:val="22"/>
        </w:rPr>
        <w:t>one foot after another brother,</w:t>
      </w:r>
    </w:p>
    <w:p>
      <w:r>
        <w:rPr>
          <w:rFonts w:ascii="Arial" w:hAnsi="Arial" w:eastAsia="Arial"/>
          <w:b w:val="0"/>
          <w:sz w:val="22"/>
        </w:rPr>
        <w:t>in the fresh air,</w:t>
      </w:r>
    </w:p>
    <w:p>
      <w:r>
        <w:rPr>
          <w:rFonts w:ascii="Arial" w:hAnsi="Arial" w:eastAsia="Arial"/>
          <w:b w:val="0"/>
          <w:sz w:val="22"/>
        </w:rPr>
        <w:t>and what a climb,</w:t>
      </w:r>
    </w:p>
    <w:p>
      <w:r>
        <w:rPr>
          <w:rFonts w:ascii="Arial" w:hAnsi="Arial" w:eastAsia="Arial"/>
          <w:b w:val="0"/>
          <w:sz w:val="22"/>
        </w:rPr>
        <w:t>what a climb,</w:t>
      </w:r>
    </w:p>
    <w:p>
      <w:r>
        <w:rPr>
          <w:rFonts w:ascii="Arial" w:hAnsi="Arial" w:eastAsia="Arial"/>
          <w:b w:val="0"/>
          <w:sz w:val="22"/>
        </w:rPr>
        <w:t>a climb that lifts the spirits and the mind,</w:t>
      </w:r>
    </w:p>
    <w:p>
      <w:r>
        <w:rPr>
          <w:rFonts w:ascii="Arial" w:hAnsi="Arial" w:eastAsia="Arial"/>
          <w:b w:val="0"/>
          <w:sz w:val="22"/>
        </w:rPr>
        <w:t>a beautiful time,</w:t>
      </w:r>
    </w:p>
    <w:p>
      <w:r>
        <w:rPr>
          <w:rFonts w:ascii="Arial" w:hAnsi="Arial" w:eastAsia="Arial"/>
          <w:b w:val="0"/>
          <w:sz w:val="22"/>
        </w:rPr>
        <w:t>a beautiful time,</w:t>
      </w:r>
    </w:p>
    <w:p>
      <w:r>
        <w:rPr>
          <w:rFonts w:ascii="Arial" w:hAnsi="Arial" w:eastAsia="Arial"/>
          <w:b w:val="0"/>
          <w:sz w:val="22"/>
        </w:rPr>
        <w:t>in a beautiful place to unwind,</w:t>
      </w:r>
    </w:p>
    <w:p>
      <w:r>
        <w:rPr>
          <w:rFonts w:ascii="Arial" w:hAnsi="Arial" w:eastAsia="Arial"/>
          <w:b w:val="0"/>
          <w:sz w:val="22"/>
        </w:rPr>
        <w:t>at a pace so slow,</w:t>
      </w:r>
    </w:p>
    <w:p>
      <w:r>
        <w:rPr>
          <w:rFonts w:ascii="Arial" w:hAnsi="Arial" w:eastAsia="Arial"/>
          <w:b w:val="0"/>
          <w:sz w:val="22"/>
        </w:rPr>
        <w:t>so slow, but what a delight,</w:t>
      </w:r>
    </w:p>
    <w:p>
      <w:r>
        <w:rPr>
          <w:rFonts w:ascii="Arial" w:hAnsi="Arial" w:eastAsia="Arial"/>
          <w:b w:val="0"/>
          <w:sz w:val="22"/>
        </w:rPr>
        <w:t>climbing the hill,</w:t>
      </w:r>
    </w:p>
    <w:p>
      <w:r>
        <w:rPr>
          <w:rFonts w:ascii="Arial" w:hAnsi="Arial" w:eastAsia="Arial"/>
          <w:b w:val="0"/>
          <w:sz w:val="22"/>
        </w:rPr>
        <w:t>and walking through the trees,</w:t>
      </w:r>
    </w:p>
    <w:p>
      <w:r>
        <w:rPr>
          <w:rFonts w:ascii="Arial" w:hAnsi="Arial" w:eastAsia="Arial"/>
          <w:b w:val="0"/>
          <w:sz w:val="22"/>
        </w:rPr>
        <w:t>in the early evening light,</w:t>
      </w:r>
    </w:p>
    <w:p>
      <w:r>
        <w:rPr>
          <w:rFonts w:ascii="Arial" w:hAnsi="Arial" w:eastAsia="Arial"/>
          <w:b w:val="0"/>
          <w:sz w:val="22"/>
        </w:rPr>
        <w:t>with your heart uplifted,</w:t>
      </w:r>
    </w:p>
    <w:p>
      <w:r>
        <w:rPr>
          <w:rFonts w:ascii="Arial" w:hAnsi="Arial" w:eastAsia="Arial"/>
          <w:b w:val="0"/>
          <w:sz w:val="22"/>
        </w:rPr>
        <w:t>in the magic of the time,</w:t>
      </w:r>
    </w:p>
    <w:p>
      <w:r>
        <w:rPr>
          <w:rFonts w:ascii="Arial" w:hAnsi="Arial" w:eastAsia="Arial"/>
          <w:b w:val="0"/>
          <w:sz w:val="22"/>
        </w:rPr>
        <w:t>sunset time,</w:t>
      </w:r>
    </w:p>
    <w:p>
      <w:r>
        <w:rPr>
          <w:rFonts w:ascii="Arial" w:hAnsi="Arial" w:eastAsia="Arial"/>
          <w:b w:val="0"/>
          <w:sz w:val="22"/>
        </w:rPr>
        <w:t>a wonderful time,</w:t>
      </w:r>
    </w:p>
    <w:p>
      <w:r>
        <w:rPr>
          <w:rFonts w:ascii="Arial" w:hAnsi="Arial" w:eastAsia="Arial"/>
          <w:b w:val="0"/>
          <w:sz w:val="22"/>
        </w:rPr>
        <w:t>a glorious time,</w:t>
      </w:r>
    </w:p>
    <w:p>
      <w:r>
        <w:rPr>
          <w:rFonts w:ascii="Arial" w:hAnsi="Arial" w:eastAsia="Arial"/>
          <w:b w:val="0"/>
          <w:sz w:val="22"/>
        </w:rPr>
        <w:t>with yellows and blues in the eyes,</w:t>
      </w:r>
    </w:p>
    <w:p>
      <w:r>
        <w:rPr>
          <w:rFonts w:ascii="Arial" w:hAnsi="Arial" w:eastAsia="Arial"/>
          <w:b w:val="0"/>
          <w:sz w:val="22"/>
        </w:rPr>
        <w:t>as the mile passes slowly by,</w:t>
      </w:r>
    </w:p>
    <w:p>
      <w:r>
        <w:rPr>
          <w:rFonts w:ascii="Arial" w:hAnsi="Arial" w:eastAsia="Arial"/>
          <w:b w:val="0"/>
          <w:sz w:val="22"/>
        </w:rPr>
        <w:t>and as you revel in the evening light,</w:t>
      </w:r>
    </w:p>
    <w:p>
      <w:r>
        <w:rPr>
          <w:rFonts w:ascii="Arial" w:hAnsi="Arial" w:eastAsia="Arial"/>
          <w:b w:val="0"/>
          <w:sz w:val="22"/>
        </w:rPr>
        <w:t>with the wonder of nature in your eyes,</w:t>
      </w:r>
    </w:p>
    <w:p>
      <w:r>
        <w:rPr>
          <w:rFonts w:ascii="Arial" w:hAnsi="Arial" w:eastAsia="Arial"/>
          <w:b w:val="0"/>
          <w:sz w:val="22"/>
        </w:rPr>
        <w:t>how enriching it is,</w:t>
      </w:r>
    </w:p>
    <w:p>
      <w:r>
        <w:rPr>
          <w:rFonts w:ascii="Arial" w:hAnsi="Arial" w:eastAsia="Arial"/>
          <w:b w:val="0"/>
          <w:sz w:val="22"/>
        </w:rPr>
        <w:t>and how wonderful it is,</w:t>
      </w:r>
    </w:p>
    <w:p>
      <w:r>
        <w:rPr>
          <w:rFonts w:ascii="Arial" w:hAnsi="Arial" w:eastAsia="Arial"/>
          <w:b w:val="0"/>
          <w:sz w:val="22"/>
        </w:rPr>
        <w:t>to be inspired by the sunset,</w:t>
      </w:r>
    </w:p>
    <w:p>
      <w:r>
        <w:rPr>
          <w:rFonts w:ascii="Arial" w:hAnsi="Arial" w:eastAsia="Arial"/>
          <w:b w:val="0"/>
          <w:sz w:val="22"/>
        </w:rPr>
        <w:t>the sunset,</w:t>
      </w:r>
    </w:p>
    <w:p>
      <w:r>
        <w:rPr>
          <w:rFonts w:ascii="Arial" w:hAnsi="Arial" w:eastAsia="Arial"/>
          <w:b w:val="0"/>
          <w:sz w:val="22"/>
        </w:rPr>
        <w:t>that delights your heart and your mind.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