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Sunrise yellow</w:t>
      </w:r>
    </w:p>
    <w:p/>
    <w:p>
      <w:r>
        <w:rPr>
          <w:rFonts w:ascii="Arial" w:hAnsi="Arial" w:eastAsia="Arial"/>
          <w:b w:val="0"/>
          <w:sz w:val="22"/>
        </w:rPr>
        <w:t>Sunrise yellow,</w:t>
      </w:r>
    </w:p>
    <w:p>
      <w:r>
        <w:rPr>
          <w:rFonts w:ascii="Arial" w:hAnsi="Arial" w:eastAsia="Arial"/>
          <w:b w:val="0"/>
          <w:sz w:val="22"/>
        </w:rPr>
        <w:t>sleepy fellow,</w:t>
      </w:r>
    </w:p>
    <w:p>
      <w:r>
        <w:rPr>
          <w:rFonts w:ascii="Arial" w:hAnsi="Arial" w:eastAsia="Arial"/>
          <w:b w:val="0"/>
          <w:sz w:val="22"/>
        </w:rPr>
        <w:t>sleepy fellow laying in the grass,</w:t>
      </w:r>
    </w:p>
    <w:p>
      <w:r>
        <w:rPr>
          <w:rFonts w:ascii="Arial" w:hAnsi="Arial" w:eastAsia="Arial"/>
          <w:b w:val="0"/>
          <w:sz w:val="22"/>
        </w:rPr>
        <w:t>under the blue sky and the clouds that slowly pass,</w:t>
      </w:r>
    </w:p>
    <w:p>
      <w:r>
        <w:rPr>
          <w:rFonts w:ascii="Arial" w:hAnsi="Arial" w:eastAsia="Arial"/>
          <w:b w:val="0"/>
          <w:sz w:val="22"/>
        </w:rPr>
        <w:t>sleepy fellow,</w:t>
      </w:r>
    </w:p>
    <w:p>
      <w:r>
        <w:rPr>
          <w:rFonts w:ascii="Arial" w:hAnsi="Arial" w:eastAsia="Arial"/>
          <w:b w:val="0"/>
          <w:sz w:val="22"/>
        </w:rPr>
        <w:t>dreaming of who knows what,</w:t>
      </w:r>
    </w:p>
    <w:p>
      <w:r>
        <w:rPr>
          <w:rFonts w:ascii="Arial" w:hAnsi="Arial" w:eastAsia="Arial"/>
          <w:b w:val="0"/>
          <w:sz w:val="22"/>
        </w:rPr>
        <w:t>whilst forgetting the day,</w:t>
      </w:r>
    </w:p>
    <w:p>
      <w:r>
        <w:rPr>
          <w:rFonts w:ascii="Arial" w:hAnsi="Arial" w:eastAsia="Arial"/>
          <w:b w:val="0"/>
          <w:sz w:val="22"/>
        </w:rPr>
        <w:t>and dreaming it away.</w:t>
      </w:r>
    </w:p>
    <w:p>
      <w:r>
        <w:rPr>
          <w:rFonts w:ascii="Arial" w:hAnsi="Arial" w:eastAsia="Arial"/>
          <w:b w:val="0"/>
          <w:sz w:val="22"/>
        </w:rPr>
        <w:t>Sleepy fellow,</w:t>
      </w:r>
    </w:p>
    <w:p>
      <w:r>
        <w:rPr>
          <w:rFonts w:ascii="Arial" w:hAnsi="Arial" w:eastAsia="Arial"/>
          <w:b w:val="0"/>
          <w:sz w:val="22"/>
        </w:rPr>
        <w:t>maybe, while he's sleeping,</w:t>
      </w:r>
    </w:p>
    <w:p>
      <w:r>
        <w:rPr>
          <w:rFonts w:ascii="Arial" w:hAnsi="Arial" w:eastAsia="Arial"/>
          <w:b w:val="0"/>
          <w:sz w:val="22"/>
        </w:rPr>
        <w:t>he is playing amongst the stars,</w:t>
      </w:r>
    </w:p>
    <w:p>
      <w:r>
        <w:rPr>
          <w:rFonts w:ascii="Arial" w:hAnsi="Arial" w:eastAsia="Arial"/>
          <w:b w:val="0"/>
          <w:sz w:val="22"/>
        </w:rPr>
        <w:t>and the heavens,</w:t>
      </w:r>
    </w:p>
    <w:p>
      <w:r>
        <w:rPr>
          <w:rFonts w:ascii="Arial" w:hAnsi="Arial" w:eastAsia="Arial"/>
          <w:b w:val="0"/>
          <w:sz w:val="22"/>
        </w:rPr>
        <w:t>maybe he's dreaming,</w:t>
      </w:r>
    </w:p>
    <w:p>
      <w:r>
        <w:rPr>
          <w:rFonts w:ascii="Arial" w:hAnsi="Arial" w:eastAsia="Arial"/>
          <w:b w:val="0"/>
          <w:sz w:val="22"/>
        </w:rPr>
        <w:t>dreaming of all the kind people,</w:t>
      </w:r>
    </w:p>
    <w:p>
      <w:r>
        <w:rPr>
          <w:rFonts w:ascii="Arial" w:hAnsi="Arial" w:eastAsia="Arial"/>
          <w:b w:val="0"/>
          <w:sz w:val="22"/>
        </w:rPr>
        <w:t>and maybe he's giving the nasty ones a piece of his mind,</w:t>
      </w:r>
    </w:p>
    <w:p>
      <w:r>
        <w:rPr>
          <w:rFonts w:ascii="Arial" w:hAnsi="Arial" w:eastAsia="Arial"/>
          <w:b w:val="0"/>
          <w:sz w:val="22"/>
        </w:rPr>
        <w:t>maybe he's dreaming of his Mum and Dad,</w:t>
      </w:r>
    </w:p>
    <w:p>
      <w:r>
        <w:rPr>
          <w:rFonts w:ascii="Arial" w:hAnsi="Arial" w:eastAsia="Arial"/>
          <w:b w:val="0"/>
          <w:sz w:val="22"/>
        </w:rPr>
        <w:t>maybe he's dreaming of love,</w:t>
      </w:r>
    </w:p>
    <w:p>
      <w:r>
        <w:rPr>
          <w:rFonts w:ascii="Arial" w:hAnsi="Arial" w:eastAsia="Arial"/>
          <w:b w:val="0"/>
          <w:sz w:val="22"/>
        </w:rPr>
        <w:t>and the great day that he has had,</w:t>
      </w:r>
    </w:p>
    <w:p>
      <w:r>
        <w:rPr>
          <w:rFonts w:ascii="Arial" w:hAnsi="Arial" w:eastAsia="Arial"/>
          <w:b w:val="0"/>
          <w:sz w:val="22"/>
        </w:rPr>
        <w:t>as he clutches his balloon,</w:t>
      </w:r>
    </w:p>
    <w:p>
      <w:r>
        <w:rPr>
          <w:rFonts w:ascii="Arial" w:hAnsi="Arial" w:eastAsia="Arial"/>
          <w:b w:val="0"/>
          <w:sz w:val="22"/>
        </w:rPr>
        <w:t>and the sun, it shines down upon his face,</w:t>
      </w:r>
    </w:p>
    <w:p>
      <w:r>
        <w:rPr>
          <w:rFonts w:ascii="Arial" w:hAnsi="Arial" w:eastAsia="Arial"/>
          <w:b w:val="0"/>
          <w:sz w:val="22"/>
        </w:rPr>
        <w:t>and as he sleeps, people pass by,</w:t>
      </w:r>
    </w:p>
    <w:p>
      <w:r>
        <w:rPr>
          <w:rFonts w:ascii="Arial" w:hAnsi="Arial" w:eastAsia="Arial"/>
          <w:b w:val="0"/>
          <w:sz w:val="22"/>
        </w:rPr>
        <w:t>and smile at his contented face,</w:t>
      </w:r>
    </w:p>
    <w:p>
      <w:r>
        <w:rPr>
          <w:rFonts w:ascii="Arial" w:hAnsi="Arial" w:eastAsia="Arial"/>
          <w:b w:val="0"/>
          <w:sz w:val="22"/>
        </w:rPr>
        <w:t>as he twitches slightly in his sleep,</w:t>
      </w:r>
    </w:p>
    <w:p>
      <w:r>
        <w:rPr>
          <w:rFonts w:ascii="Arial" w:hAnsi="Arial" w:eastAsia="Arial"/>
          <w:b w:val="0"/>
          <w:sz w:val="22"/>
        </w:rPr>
        <w:t>and murmurs and talks to himself.</w:t>
      </w:r>
    </w:p>
    <w:p>
      <w:r>
        <w:rPr>
          <w:rFonts w:ascii="Arial" w:hAnsi="Arial" w:eastAsia="Arial"/>
          <w:b w:val="0"/>
          <w:sz w:val="22"/>
        </w:rPr>
        <w:t>and the day is mellow,</w:t>
      </w:r>
    </w:p>
    <w:p>
      <w:r>
        <w:rPr>
          <w:rFonts w:ascii="Arial" w:hAnsi="Arial" w:eastAsia="Arial"/>
          <w:b w:val="0"/>
          <w:sz w:val="22"/>
        </w:rPr>
        <w:t>as he lays in the grass,</w:t>
      </w:r>
    </w:p>
    <w:p>
      <w:r>
        <w:rPr>
          <w:rFonts w:ascii="Arial" w:hAnsi="Arial" w:eastAsia="Arial"/>
          <w:b w:val="0"/>
          <w:sz w:val="22"/>
        </w:rPr>
        <w:t>and the dandelion that is pressed up against his face,</w:t>
      </w:r>
    </w:p>
    <w:p>
      <w:r>
        <w:rPr>
          <w:rFonts w:ascii="Arial" w:hAnsi="Arial" w:eastAsia="Arial"/>
          <w:b w:val="0"/>
          <w:sz w:val="22"/>
        </w:rPr>
        <w:t>it is sunrise yellow,</w:t>
      </w:r>
    </w:p>
    <w:p>
      <w:r>
        <w:rPr>
          <w:rFonts w:ascii="Arial" w:hAnsi="Arial" w:eastAsia="Arial"/>
          <w:b w:val="0"/>
          <w:sz w:val="22"/>
        </w:rPr>
        <w:t>and blessed is the day,</w:t>
      </w:r>
    </w:p>
    <w:p>
      <w:r>
        <w:rPr>
          <w:rFonts w:ascii="Arial" w:hAnsi="Arial" w:eastAsia="Arial"/>
          <w:b w:val="0"/>
          <w:sz w:val="22"/>
        </w:rPr>
        <w:t>as his parents look over him,</w:t>
      </w:r>
    </w:p>
    <w:p>
      <w:r>
        <w:rPr>
          <w:rFonts w:ascii="Arial" w:hAnsi="Arial" w:eastAsia="Arial"/>
          <w:b w:val="0"/>
          <w:sz w:val="22"/>
        </w:rPr>
        <w:t>and the love it reflects in their eyes,</w:t>
      </w:r>
    </w:p>
    <w:p>
      <w:r>
        <w:rPr>
          <w:rFonts w:ascii="Arial" w:hAnsi="Arial" w:eastAsia="Arial"/>
          <w:b w:val="0"/>
          <w:sz w:val="22"/>
        </w:rPr>
        <w:t>and they give thanks for his life,</w:t>
      </w:r>
    </w:p>
    <w:p>
      <w:r>
        <w:rPr>
          <w:rFonts w:ascii="Arial" w:hAnsi="Arial" w:eastAsia="Arial"/>
          <w:b w:val="0"/>
          <w:sz w:val="22"/>
        </w:rPr>
        <w:t>and for his arrival,</w:t>
      </w:r>
    </w:p>
    <w:p>
      <w:r>
        <w:rPr>
          <w:rFonts w:ascii="Arial" w:hAnsi="Arial" w:eastAsia="Arial"/>
          <w:b w:val="0"/>
          <w:sz w:val="22"/>
        </w:rPr>
        <w:t>which was, and is a glorious delight,</w:t>
      </w:r>
    </w:p>
    <w:p>
      <w:r>
        <w:rPr>
          <w:rFonts w:ascii="Arial" w:hAnsi="Arial" w:eastAsia="Arial"/>
          <w:b w:val="0"/>
          <w:sz w:val="22"/>
        </w:rPr>
        <w:t>and as the day,</w:t>
      </w:r>
    </w:p>
    <w:p>
      <w:r>
        <w:rPr>
          <w:rFonts w:ascii="Arial" w:hAnsi="Arial" w:eastAsia="Arial"/>
          <w:b w:val="0"/>
          <w:sz w:val="22"/>
        </w:rPr>
        <w:t>the dreams he has,</w:t>
      </w:r>
    </w:p>
    <w:p>
      <w:r>
        <w:rPr>
          <w:rFonts w:ascii="Arial" w:hAnsi="Arial" w:eastAsia="Arial"/>
          <w:b w:val="0"/>
          <w:sz w:val="22"/>
        </w:rPr>
        <w:t>I hope they are memorable,</w:t>
      </w:r>
    </w:p>
    <w:p>
      <w:r>
        <w:rPr>
          <w:rFonts w:ascii="Arial" w:hAnsi="Arial" w:eastAsia="Arial"/>
          <w:b w:val="0"/>
          <w:sz w:val="22"/>
        </w:rPr>
        <w:t>I hope they are memorable.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