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Sunrise</w:t>
      </w:r>
    </w:p>
    <w:p/>
    <w:p>
      <w:r>
        <w:rPr>
          <w:rFonts w:ascii="Arial" w:hAnsi="Arial" w:eastAsia="Arial"/>
          <w:b w:val="0"/>
          <w:sz w:val="22"/>
        </w:rPr>
        <w:t>Sunrise,</w:t>
      </w:r>
    </w:p>
    <w:p>
      <w:r>
        <w:rPr>
          <w:rFonts w:ascii="Arial" w:hAnsi="Arial" w:eastAsia="Arial"/>
          <w:b w:val="0"/>
          <w:sz w:val="22"/>
        </w:rPr>
        <w:t>beautiful skies,</w:t>
      </w:r>
    </w:p>
    <w:p>
      <w:r>
        <w:rPr>
          <w:rFonts w:ascii="Arial" w:hAnsi="Arial" w:eastAsia="Arial"/>
          <w:b w:val="0"/>
          <w:sz w:val="22"/>
        </w:rPr>
        <w:t>glorious blue,</w:t>
      </w:r>
    </w:p>
    <w:p>
      <w:r>
        <w:rPr>
          <w:rFonts w:ascii="Arial" w:hAnsi="Arial" w:eastAsia="Arial"/>
          <w:b w:val="0"/>
          <w:sz w:val="22"/>
        </w:rPr>
        <w:t>and a beautiful view, waking up with you,</w:t>
      </w:r>
    </w:p>
    <w:p>
      <w:r>
        <w:rPr>
          <w:rFonts w:ascii="Arial" w:hAnsi="Arial" w:eastAsia="Arial"/>
          <w:b w:val="0"/>
          <w:sz w:val="22"/>
        </w:rPr>
        <w:t>beautiful you,</w:t>
      </w:r>
    </w:p>
    <w:p>
      <w:r>
        <w:rPr>
          <w:rFonts w:ascii="Arial" w:hAnsi="Arial" w:eastAsia="Arial"/>
          <w:b w:val="0"/>
          <w:sz w:val="22"/>
        </w:rPr>
        <w:t>with your body next to mine,</w:t>
      </w:r>
    </w:p>
    <w:p>
      <w:r>
        <w:rPr>
          <w:rFonts w:ascii="Arial" w:hAnsi="Arial" w:eastAsia="Arial"/>
          <w:b w:val="0"/>
          <w:sz w:val="22"/>
        </w:rPr>
        <w:t>and our arms intertwined,</w:t>
      </w:r>
    </w:p>
    <w:p>
      <w:r>
        <w:rPr>
          <w:rFonts w:ascii="Arial" w:hAnsi="Arial" w:eastAsia="Arial"/>
          <w:b w:val="0"/>
          <w:sz w:val="22"/>
        </w:rPr>
        <w:t>and with you asleep,</w:t>
      </w:r>
    </w:p>
    <w:p>
      <w:r>
        <w:rPr>
          <w:rFonts w:ascii="Arial" w:hAnsi="Arial" w:eastAsia="Arial"/>
          <w:b w:val="0"/>
          <w:sz w:val="22"/>
        </w:rPr>
        <w:t>and looking so fine,</w:t>
      </w:r>
    </w:p>
    <w:p>
      <w:r>
        <w:rPr>
          <w:rFonts w:ascii="Arial" w:hAnsi="Arial" w:eastAsia="Arial"/>
          <w:b w:val="0"/>
          <w:sz w:val="22"/>
        </w:rPr>
        <w:t>and so, content in your dreams,</w:t>
      </w:r>
    </w:p>
    <w:p>
      <w:r>
        <w:rPr>
          <w:rFonts w:ascii="Arial" w:hAnsi="Arial" w:eastAsia="Arial"/>
          <w:b w:val="0"/>
          <w:sz w:val="22"/>
        </w:rPr>
        <w:t>oh, how glorious it is as the sun shines through,</w:t>
      </w:r>
    </w:p>
    <w:p>
      <w:r>
        <w:rPr>
          <w:rFonts w:ascii="Arial" w:hAnsi="Arial" w:eastAsia="Arial"/>
          <w:b w:val="0"/>
          <w:sz w:val="22"/>
        </w:rPr>
        <w:t>and I cuddle up to you,</w:t>
      </w:r>
    </w:p>
    <w:p>
      <w:r>
        <w:rPr>
          <w:rFonts w:ascii="Arial" w:hAnsi="Arial" w:eastAsia="Arial"/>
          <w:b w:val="0"/>
          <w:sz w:val="22"/>
        </w:rPr>
        <w:t>beautiful you,</w:t>
      </w:r>
    </w:p>
    <w:p>
      <w:r>
        <w:rPr>
          <w:rFonts w:ascii="Arial" w:hAnsi="Arial" w:eastAsia="Arial"/>
          <w:b w:val="0"/>
          <w:sz w:val="22"/>
        </w:rPr>
        <w:t>yes, glorious you,</w:t>
      </w:r>
    </w:p>
    <w:p>
      <w:r>
        <w:rPr>
          <w:rFonts w:ascii="Arial" w:hAnsi="Arial" w:eastAsia="Arial"/>
          <w:b w:val="0"/>
          <w:sz w:val="22"/>
        </w:rPr>
        <w:t>my true love,</w:t>
      </w:r>
    </w:p>
    <w:p>
      <w:r>
        <w:rPr>
          <w:rFonts w:ascii="Arial" w:hAnsi="Arial" w:eastAsia="Arial"/>
          <w:b w:val="0"/>
          <w:sz w:val="22"/>
        </w:rPr>
        <w:t>my true love with a heart so true.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