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Sunlight through a glass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Sunlight through a glass,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sunlight through a glass,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oh, how beautiful is the light,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 its subtleties and its qualities,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integral it is to you and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light,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all the colours of the universe,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now, where would we be with only one colour to see,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oh, how boring it would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I prefer this wonderful variation before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brightens the mood,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that fills you with cheer,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glorious and magnificent it is,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fascinating it is how the light bends through,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spreads its palette before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wonderfully it spreads the light,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 all directions, and in all its glories,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filling my vision with the colours from the sun,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pass before my eyes,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leaving me wondering what a world would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like in permanent dark,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leaving me wondering,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a moment,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that thought it only leaves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the reality and sighs,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so, a world in permanent dark is not for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not for me I surmise,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I would rather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looking at all the colours in all their glories,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all their glories before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look at the glass and the light bending through,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incredible the light is that travels from the sun,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through the heavens and the skies,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beautiful is the light,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bends and shifts its way through the glass,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sits there before my eyes.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