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Sunlight coming through the clouds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Sunlight coming through the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blue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sunlight in which I wait,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wait for you to run into my 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hold out both hands,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bright sunlight I lift you up upon my shoulders,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try to grab the sun one handed,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walk, and you giggle at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are happy on holiday,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far away from stress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an ice cream in one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point at the sky, and ask it why it is so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you ask me too, and I say I do not have a clue,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maybe God bought some paint and got it half price,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giggle and laugh,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drip ice cream on my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drip ice cream on my head you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walk along the beach with you upon my shoulders, as the sea breeze blows upon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sing a happy song and I join in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truly memorable day with my daughter,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sea rolls back and forth 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are as calm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far away from home and on holiday,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singing happy songs as we walk along in the sunshine,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 upon my shoulders,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drip ice cream onto my head you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drip ice cream onto my head you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laugh,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are as happy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talking,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making sandcastles and swimming in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are as happy as can be on holiday,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holiday by the sea.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