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Sunlight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Sunlight,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and shadows,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leading into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branches across the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little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leading into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and shadows going to where I do not dare,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love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than the cool of the shadows beneath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being in the sun it means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cold it only bothers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cold it only bothers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prefer to be lit up by the sun that nurtures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does much more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sun, I am jubilant with effervescence,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effervescence is far better than shadows,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shade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