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Summers evening in June</w:t>
      </w:r>
    </w:p>
    <w:p/>
    <w:p>
      <w:r>
        <w:rPr>
          <w:rFonts w:ascii="Arial" w:hAnsi="Arial" w:eastAsia="Arial"/>
          <w:b w:val="0"/>
          <w:sz w:val="22"/>
        </w:rPr>
        <w:t>Long shadows,</w:t>
      </w:r>
    </w:p>
    <w:p>
      <w:r>
        <w:rPr>
          <w:rFonts w:ascii="Arial" w:hAnsi="Arial" w:eastAsia="Arial"/>
          <w:b w:val="0"/>
          <w:sz w:val="22"/>
        </w:rPr>
        <w:t>against the wall,</w:t>
      </w:r>
    </w:p>
    <w:p>
      <w:r>
        <w:rPr>
          <w:rFonts w:ascii="Arial" w:hAnsi="Arial" w:eastAsia="Arial"/>
          <w:b w:val="0"/>
          <w:sz w:val="22"/>
        </w:rPr>
        <w:t>a golden silence,</w:t>
      </w:r>
    </w:p>
    <w:p>
      <w:r>
        <w:rPr>
          <w:rFonts w:ascii="Arial" w:hAnsi="Arial" w:eastAsia="Arial"/>
          <w:b w:val="0"/>
          <w:sz w:val="22"/>
        </w:rPr>
        <w:t>as we sit in front of the colourful flowers in the garden,</w:t>
      </w:r>
    </w:p>
    <w:p>
      <w:r>
        <w:rPr>
          <w:rFonts w:ascii="Arial" w:hAnsi="Arial" w:eastAsia="Arial"/>
          <w:b w:val="0"/>
          <w:sz w:val="22"/>
        </w:rPr>
        <w:t>in the light of the moon,</w:t>
      </w:r>
    </w:p>
    <w:p>
      <w:r>
        <w:rPr>
          <w:rFonts w:ascii="Arial" w:hAnsi="Arial" w:eastAsia="Arial"/>
          <w:b w:val="0"/>
          <w:sz w:val="22"/>
        </w:rPr>
        <w:t>and at it we gaze in wonder,</w:t>
      </w:r>
    </w:p>
    <w:p>
      <w:r>
        <w:rPr>
          <w:rFonts w:ascii="Arial" w:hAnsi="Arial" w:eastAsia="Arial"/>
          <w:b w:val="0"/>
          <w:sz w:val="22"/>
        </w:rPr>
        <w:t>and at the stars in the heavens,</w:t>
      </w:r>
    </w:p>
    <w:p>
      <w:r>
        <w:rPr>
          <w:rFonts w:ascii="Arial" w:hAnsi="Arial" w:eastAsia="Arial"/>
          <w:b w:val="0"/>
          <w:sz w:val="22"/>
        </w:rPr>
        <w:t>on a glorious summers evening in June,</w:t>
      </w:r>
    </w:p>
    <w:p>
      <w:r>
        <w:rPr>
          <w:rFonts w:ascii="Arial" w:hAnsi="Arial" w:eastAsia="Arial"/>
          <w:b w:val="0"/>
          <w:sz w:val="22"/>
        </w:rPr>
        <w:t>whilst drinking wine,</w:t>
      </w:r>
    </w:p>
    <w:p>
      <w:r>
        <w:rPr>
          <w:rFonts w:ascii="Arial" w:hAnsi="Arial" w:eastAsia="Arial"/>
          <w:b w:val="0"/>
          <w:sz w:val="22"/>
        </w:rPr>
        <w:t>and admiring the view,</w:t>
      </w:r>
    </w:p>
    <w:p>
      <w:r>
        <w:rPr>
          <w:rFonts w:ascii="Arial" w:hAnsi="Arial" w:eastAsia="Arial"/>
          <w:b w:val="0"/>
          <w:sz w:val="22"/>
        </w:rPr>
        <w:t>yes, how beautiful it is with you,</w:t>
      </w:r>
    </w:p>
    <w:p>
      <w:r>
        <w:rPr>
          <w:rFonts w:ascii="Arial" w:hAnsi="Arial" w:eastAsia="Arial"/>
          <w:b w:val="0"/>
          <w:sz w:val="22"/>
        </w:rPr>
        <w:t>with you in my arms,</w:t>
      </w:r>
    </w:p>
    <w:p>
      <w:r>
        <w:rPr>
          <w:rFonts w:ascii="Arial" w:hAnsi="Arial" w:eastAsia="Arial"/>
          <w:b w:val="0"/>
          <w:sz w:val="22"/>
        </w:rPr>
        <w:t>in the warm air,</w:t>
      </w:r>
    </w:p>
    <w:p>
      <w:r>
        <w:rPr>
          <w:rFonts w:ascii="Arial" w:hAnsi="Arial" w:eastAsia="Arial"/>
          <w:b w:val="0"/>
          <w:sz w:val="22"/>
        </w:rPr>
        <w:t>pointing out the stars,</w:t>
      </w:r>
    </w:p>
    <w:p>
      <w:r>
        <w:rPr>
          <w:rFonts w:ascii="Arial" w:hAnsi="Arial" w:eastAsia="Arial"/>
          <w:b w:val="0"/>
          <w:sz w:val="22"/>
        </w:rPr>
        <w:t>that we know by name,</w:t>
      </w:r>
    </w:p>
    <w:p>
      <w:r>
        <w:rPr>
          <w:rFonts w:ascii="Arial" w:hAnsi="Arial" w:eastAsia="Arial"/>
          <w:b w:val="0"/>
          <w:sz w:val="22"/>
        </w:rPr>
        <w:t>and watching the meteors fly across the sky,</w:t>
      </w:r>
    </w:p>
    <w:p>
      <w:r>
        <w:rPr>
          <w:rFonts w:ascii="Arial" w:hAnsi="Arial" w:eastAsia="Arial"/>
          <w:b w:val="0"/>
          <w:sz w:val="22"/>
        </w:rPr>
        <w:t>that beguile us with their beauty,</w:t>
      </w:r>
    </w:p>
    <w:p>
      <w:r>
        <w:rPr>
          <w:rFonts w:ascii="Arial" w:hAnsi="Arial" w:eastAsia="Arial"/>
          <w:b w:val="0"/>
          <w:sz w:val="22"/>
        </w:rPr>
        <w:t>and the speed that they fly,</w:t>
      </w:r>
    </w:p>
    <w:p>
      <w:r>
        <w:rPr>
          <w:rFonts w:ascii="Arial" w:hAnsi="Arial" w:eastAsia="Arial"/>
          <w:b w:val="0"/>
          <w:sz w:val="22"/>
        </w:rPr>
        <w:t>as we in wonder, and amazement sigh,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how great it is sat here with you,</w:t>
      </w:r>
    </w:p>
    <w:p>
      <w:r>
        <w:rPr>
          <w:rFonts w:ascii="Arial" w:hAnsi="Arial" w:eastAsia="Arial"/>
          <w:b w:val="0"/>
          <w:sz w:val="22"/>
        </w:rPr>
        <w:t>how great it is sat here,</w:t>
      </w:r>
    </w:p>
    <w:p>
      <w:r>
        <w:rPr>
          <w:rFonts w:ascii="Arial" w:hAnsi="Arial" w:eastAsia="Arial"/>
          <w:b w:val="0"/>
          <w:sz w:val="22"/>
        </w:rPr>
        <w:t>holding you and kissing you,</w:t>
      </w:r>
    </w:p>
    <w:p>
      <w:r>
        <w:rPr>
          <w:rFonts w:ascii="Arial" w:hAnsi="Arial" w:eastAsia="Arial"/>
          <w:b w:val="0"/>
          <w:sz w:val="22"/>
        </w:rPr>
        <w:t>as we stare at the heavens,</w:t>
      </w:r>
    </w:p>
    <w:p>
      <w:r>
        <w:rPr>
          <w:rFonts w:ascii="Arial" w:hAnsi="Arial" w:eastAsia="Arial"/>
          <w:b w:val="0"/>
          <w:sz w:val="22"/>
        </w:rPr>
        <w:t>and drink wine,</w:t>
      </w:r>
    </w:p>
    <w:p>
      <w:r>
        <w:rPr>
          <w:rFonts w:ascii="Arial" w:hAnsi="Arial" w:eastAsia="Arial"/>
          <w:b w:val="0"/>
          <w:sz w:val="22"/>
        </w:rPr>
        <w:t>happy and content,</w:t>
      </w:r>
    </w:p>
    <w:p>
      <w:r>
        <w:rPr>
          <w:rFonts w:ascii="Arial" w:hAnsi="Arial" w:eastAsia="Arial"/>
          <w:b w:val="0"/>
          <w:sz w:val="22"/>
        </w:rPr>
        <w:t>on a beautiful summers evening in June.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