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Suffragettes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were beyond the pale, or so they used to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 you, you who campaigned for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when others tried to derail you, and slander your names,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Emmeline Pankhurst,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Emily Wilding Davison and many others,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fought for equal rights and equality,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bravely and courageously,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stood strong you suffragettes,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whilst many belittled your names,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put your lives on the line,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Emily Wilding Davison,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threw yourself under a horse,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died for your cause,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died for your cause in such a spectacular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a spectacular way, but thanks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thanks to you, the world has changed forever,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for the better,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more than grateful,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the sacrifices that you have made.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