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Such stillness in the night</w:t>
      </w:r>
    </w:p>
    <w:p/>
    <w:p>
      <w:r>
        <w:rPr>
          <w:rFonts w:ascii="Arial" w:hAnsi="Arial" w:eastAsia="Arial"/>
          <w:b w:val="0"/>
          <w:sz w:val="22"/>
        </w:rPr>
        <w:t>Such stillness in the night,</w:t>
      </w:r>
    </w:p>
    <w:p>
      <w:r>
        <w:rPr>
          <w:rFonts w:ascii="Arial" w:hAnsi="Arial" w:eastAsia="Arial"/>
          <w:b w:val="0"/>
          <w:sz w:val="22"/>
        </w:rPr>
        <w:t>a delicate light,</w:t>
      </w:r>
    </w:p>
    <w:p>
      <w:r>
        <w:rPr>
          <w:rFonts w:ascii="Arial" w:hAnsi="Arial" w:eastAsia="Arial"/>
          <w:b w:val="0"/>
          <w:sz w:val="22"/>
        </w:rPr>
        <w:t>the moon in the sky,</w:t>
      </w:r>
    </w:p>
    <w:p>
      <w:r>
        <w:rPr>
          <w:rFonts w:ascii="Arial" w:hAnsi="Arial" w:eastAsia="Arial"/>
          <w:b w:val="0"/>
          <w:sz w:val="22"/>
        </w:rPr>
        <w:t>shining so bright,</w:t>
      </w:r>
    </w:p>
    <w:p>
      <w:r>
        <w:rPr>
          <w:rFonts w:ascii="Arial" w:hAnsi="Arial" w:eastAsia="Arial"/>
          <w:b w:val="0"/>
          <w:sz w:val="22"/>
        </w:rPr>
        <w:t>and the stars hanging there in the heavens,</w:t>
      </w:r>
    </w:p>
    <w:p>
      <w:r>
        <w:rPr>
          <w:rFonts w:ascii="Arial" w:hAnsi="Arial" w:eastAsia="Arial"/>
          <w:b w:val="0"/>
          <w:sz w:val="22"/>
        </w:rPr>
        <w:t>twinkling in the eyes,</w:t>
      </w:r>
    </w:p>
    <w:p>
      <w:r>
        <w:rPr>
          <w:rFonts w:ascii="Arial" w:hAnsi="Arial" w:eastAsia="Arial"/>
          <w:b w:val="0"/>
          <w:sz w:val="22"/>
        </w:rPr>
        <w:t>oh, such stillness in the night,</w:t>
      </w:r>
    </w:p>
    <w:p>
      <w:r>
        <w:rPr>
          <w:rFonts w:ascii="Arial" w:hAnsi="Arial" w:eastAsia="Arial"/>
          <w:b w:val="0"/>
          <w:sz w:val="22"/>
        </w:rPr>
        <w:t>a cool breeze,</w:t>
      </w:r>
    </w:p>
    <w:p>
      <w:r>
        <w:rPr>
          <w:rFonts w:ascii="Arial" w:hAnsi="Arial" w:eastAsia="Arial"/>
          <w:b w:val="0"/>
          <w:sz w:val="22"/>
        </w:rPr>
        <w:t>a cool breeze that brings such refreshments,</w:t>
      </w:r>
    </w:p>
    <w:p>
      <w:r>
        <w:rPr>
          <w:rFonts w:ascii="Arial" w:hAnsi="Arial" w:eastAsia="Arial"/>
          <w:b w:val="0"/>
          <w:sz w:val="22"/>
        </w:rPr>
        <w:t>as you look up and wonder,</w:t>
      </w:r>
    </w:p>
    <w:p>
      <w:r>
        <w:rPr>
          <w:rFonts w:ascii="Arial" w:hAnsi="Arial" w:eastAsia="Arial"/>
          <w:b w:val="0"/>
          <w:sz w:val="22"/>
        </w:rPr>
        <w:t>how distant they are,</w:t>
      </w:r>
    </w:p>
    <w:p>
      <w:r>
        <w:rPr>
          <w:rFonts w:ascii="Arial" w:hAnsi="Arial" w:eastAsia="Arial"/>
          <w:b w:val="0"/>
          <w:sz w:val="22"/>
        </w:rPr>
        <w:t>and how many there are,</w:t>
      </w:r>
    </w:p>
    <w:p>
      <w:r>
        <w:rPr>
          <w:rFonts w:ascii="Arial" w:hAnsi="Arial" w:eastAsia="Arial"/>
          <w:b w:val="0"/>
          <w:sz w:val="22"/>
        </w:rPr>
        <w:t>but oh, how great is the light,</w:t>
      </w:r>
    </w:p>
    <w:p>
      <w:r>
        <w:rPr>
          <w:rFonts w:ascii="Arial" w:hAnsi="Arial" w:eastAsia="Arial"/>
          <w:b w:val="0"/>
          <w:sz w:val="22"/>
        </w:rPr>
        <w:t>the light that travels in time, oh,</w:t>
      </w:r>
    </w:p>
    <w:p>
      <w:r>
        <w:rPr>
          <w:rFonts w:ascii="Arial" w:hAnsi="Arial" w:eastAsia="Arial"/>
          <w:b w:val="0"/>
          <w:sz w:val="22"/>
        </w:rPr>
        <w:t>such stillness in the night,</w:t>
      </w:r>
    </w:p>
    <w:p>
      <w:r>
        <w:rPr>
          <w:rFonts w:ascii="Arial" w:hAnsi="Arial" w:eastAsia="Arial"/>
          <w:b w:val="0"/>
          <w:sz w:val="22"/>
        </w:rPr>
        <w:t>so elegant and effervescent and colourful,</w:t>
      </w:r>
    </w:p>
    <w:p>
      <w:r>
        <w:rPr>
          <w:rFonts w:ascii="Arial" w:hAnsi="Arial" w:eastAsia="Arial"/>
          <w:b w:val="0"/>
          <w:sz w:val="22"/>
        </w:rPr>
        <w:t>and in their billions,</w:t>
      </w:r>
    </w:p>
    <w:p>
      <w:r>
        <w:rPr>
          <w:rFonts w:ascii="Arial" w:hAnsi="Arial" w:eastAsia="Arial"/>
          <w:b w:val="0"/>
          <w:sz w:val="22"/>
        </w:rPr>
        <w:t>how magical they are,</w:t>
      </w:r>
    </w:p>
    <w:p>
      <w:r>
        <w:rPr>
          <w:rFonts w:ascii="Arial" w:hAnsi="Arial" w:eastAsia="Arial"/>
          <w:b w:val="0"/>
          <w:sz w:val="22"/>
        </w:rPr>
        <w:t>and how powerful,</w:t>
      </w:r>
    </w:p>
    <w:p>
      <w:r>
        <w:rPr>
          <w:rFonts w:ascii="Arial" w:hAnsi="Arial" w:eastAsia="Arial"/>
          <w:b w:val="0"/>
          <w:sz w:val="22"/>
        </w:rPr>
        <w:t>in the universe,</w:t>
      </w:r>
    </w:p>
    <w:p>
      <w:r>
        <w:rPr>
          <w:rFonts w:ascii="Arial" w:hAnsi="Arial" w:eastAsia="Arial"/>
          <w:b w:val="0"/>
          <w:sz w:val="22"/>
        </w:rPr>
        <w:t>for from nothingness,</w:t>
      </w:r>
    </w:p>
    <w:p>
      <w:r>
        <w:rPr>
          <w:rFonts w:ascii="Arial" w:hAnsi="Arial" w:eastAsia="Arial"/>
          <w:b w:val="0"/>
          <w:sz w:val="22"/>
        </w:rPr>
        <w:t>they were thrust into being,</w:t>
      </w:r>
    </w:p>
    <w:p>
      <w:r>
        <w:rPr>
          <w:rFonts w:ascii="Arial" w:hAnsi="Arial" w:eastAsia="Arial"/>
          <w:b w:val="0"/>
          <w:sz w:val="22"/>
        </w:rPr>
        <w:t>to enchant our eyes,</w:t>
      </w:r>
    </w:p>
    <w:p>
      <w:r>
        <w:rPr>
          <w:rFonts w:ascii="Arial" w:hAnsi="Arial" w:eastAsia="Arial"/>
          <w:b w:val="0"/>
          <w:sz w:val="22"/>
        </w:rPr>
        <w:t>and there is such stillness in the night,</w:t>
      </w:r>
    </w:p>
    <w:p>
      <w:r>
        <w:rPr>
          <w:rFonts w:ascii="Arial" w:hAnsi="Arial" w:eastAsia="Arial"/>
          <w:b w:val="0"/>
          <w:sz w:val="22"/>
        </w:rPr>
        <w:t>and with magic on our minds,</w:t>
      </w:r>
    </w:p>
    <w:p>
      <w:r>
        <w:rPr>
          <w:rFonts w:ascii="Arial" w:hAnsi="Arial" w:eastAsia="Arial"/>
          <w:b w:val="0"/>
          <w:sz w:val="22"/>
        </w:rPr>
        <w:t>and in the fresh air,</w:t>
      </w:r>
    </w:p>
    <w:p>
      <w:r>
        <w:rPr>
          <w:rFonts w:ascii="Arial" w:hAnsi="Arial" w:eastAsia="Arial"/>
          <w:b w:val="0"/>
          <w:sz w:val="22"/>
        </w:rPr>
        <w:t>how incredible they are,</w:t>
      </w:r>
    </w:p>
    <w:p>
      <w:r>
        <w:rPr>
          <w:rFonts w:ascii="Arial" w:hAnsi="Arial" w:eastAsia="Arial"/>
          <w:b w:val="0"/>
          <w:sz w:val="22"/>
        </w:rPr>
        <w:t>the shooting stars,</w:t>
      </w:r>
    </w:p>
    <w:p>
      <w:r>
        <w:rPr>
          <w:rFonts w:ascii="Arial" w:hAnsi="Arial" w:eastAsia="Arial"/>
          <w:b w:val="0"/>
          <w:sz w:val="22"/>
        </w:rPr>
        <w:t>as they pass on by,</w:t>
      </w:r>
    </w:p>
    <w:p>
      <w:r>
        <w:rPr>
          <w:rFonts w:ascii="Arial" w:hAnsi="Arial" w:eastAsia="Arial"/>
          <w:b w:val="0"/>
          <w:sz w:val="22"/>
        </w:rPr>
        <w:t>and oh, how beautiful it is,</w:t>
      </w:r>
    </w:p>
    <w:p>
      <w:r>
        <w:rPr>
          <w:rFonts w:ascii="Arial" w:hAnsi="Arial" w:eastAsia="Arial"/>
          <w:b w:val="0"/>
          <w:sz w:val="22"/>
        </w:rPr>
        <w:t>the stillness of the night,</w:t>
      </w:r>
    </w:p>
    <w:p>
      <w:r>
        <w:rPr>
          <w:rFonts w:ascii="Arial" w:hAnsi="Arial" w:eastAsia="Arial"/>
          <w:b w:val="0"/>
          <w:sz w:val="22"/>
        </w:rPr>
        <w:t>a night to remember in our dreams,</w:t>
      </w:r>
    </w:p>
    <w:p>
      <w:r>
        <w:rPr>
          <w:rFonts w:ascii="Arial" w:hAnsi="Arial" w:eastAsia="Arial"/>
          <w:b w:val="0"/>
          <w:sz w:val="22"/>
        </w:rPr>
        <w:t>and in our minds,</w:t>
      </w:r>
    </w:p>
    <w:p>
      <w:r>
        <w:rPr>
          <w:rFonts w:ascii="Arial" w:hAnsi="Arial" w:eastAsia="Arial"/>
          <w:b w:val="0"/>
          <w:sz w:val="22"/>
        </w:rPr>
        <w:t>and a night to remember of such creation,</w:t>
      </w:r>
    </w:p>
    <w:p>
      <w:r>
        <w:rPr>
          <w:rFonts w:ascii="Arial" w:hAnsi="Arial" w:eastAsia="Arial"/>
          <w:b w:val="0"/>
          <w:sz w:val="22"/>
        </w:rPr>
        <w:t>and oh, what a wondrous work of art,</w:t>
      </w:r>
    </w:p>
    <w:p>
      <w:r>
        <w:rPr>
          <w:rFonts w:ascii="Arial" w:hAnsi="Arial" w:eastAsia="Arial"/>
          <w:b w:val="0"/>
          <w:sz w:val="22"/>
        </w:rPr>
        <w:t>in its spectacularity so fine,</w:t>
      </w:r>
    </w:p>
    <w:p>
      <w:r>
        <w:rPr>
          <w:rFonts w:ascii="Arial" w:hAnsi="Arial" w:eastAsia="Arial"/>
          <w:b w:val="0"/>
          <w:sz w:val="22"/>
        </w:rPr>
        <w:t>spectacularity,</w:t>
      </w:r>
    </w:p>
    <w:p>
      <w:r>
        <w:rPr>
          <w:rFonts w:ascii="Arial" w:hAnsi="Arial" w:eastAsia="Arial"/>
          <w:b w:val="0"/>
          <w:sz w:val="22"/>
        </w:rPr>
        <w:t>that the universe has created,</w:t>
      </w:r>
    </w:p>
    <w:p>
      <w:r>
        <w:rPr>
          <w:rFonts w:ascii="Arial" w:hAnsi="Arial" w:eastAsia="Arial"/>
          <w:b w:val="0"/>
          <w:sz w:val="22"/>
        </w:rPr>
        <w:t>and revealed,</w:t>
      </w:r>
    </w:p>
    <w:p>
      <w:r>
        <w:rPr>
          <w:rFonts w:ascii="Arial" w:hAnsi="Arial" w:eastAsia="Arial"/>
          <w:b w:val="0"/>
          <w:sz w:val="22"/>
        </w:rPr>
        <w:t>in the uniqueness of nature,</w:t>
      </w:r>
    </w:p>
    <w:p>
      <w:r>
        <w:rPr>
          <w:rFonts w:ascii="Arial" w:hAnsi="Arial" w:eastAsia="Arial"/>
          <w:b w:val="0"/>
          <w:sz w:val="22"/>
        </w:rPr>
        <w:t>and in the uniqueness of time.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