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Such a short life</w:t>
      </w:r>
    </w:p>
    <w:p/>
    <w:p>
      <w:r>
        <w:rPr>
          <w:rFonts w:ascii="Arial" w:hAnsi="Arial" w:eastAsia="Arial"/>
          <w:b w:val="0"/>
          <w:sz w:val="22"/>
        </w:rPr>
        <w:t>Such a short life,</w:t>
      </w:r>
    </w:p>
    <w:p>
      <w:r>
        <w:rPr>
          <w:rFonts w:ascii="Arial" w:hAnsi="Arial" w:eastAsia="Arial"/>
          <w:b w:val="0"/>
          <w:sz w:val="22"/>
        </w:rPr>
        <w:t>but there could have been so much more to give,</w:t>
      </w:r>
    </w:p>
    <w:p>
      <w:r>
        <w:rPr>
          <w:rFonts w:ascii="Arial" w:hAnsi="Arial" w:eastAsia="Arial"/>
          <w:b w:val="0"/>
          <w:sz w:val="22"/>
        </w:rPr>
        <w:t>and oh, how much sadness there is,</w:t>
      </w:r>
    </w:p>
    <w:p>
      <w:r>
        <w:rPr>
          <w:rFonts w:ascii="Arial" w:hAnsi="Arial" w:eastAsia="Arial"/>
          <w:b w:val="0"/>
          <w:sz w:val="22"/>
        </w:rPr>
        <w:t>and far too many tears over such a short life,</w:t>
      </w:r>
    </w:p>
    <w:p>
      <w:r>
        <w:rPr>
          <w:rFonts w:ascii="Arial" w:hAnsi="Arial" w:eastAsia="Arial"/>
          <w:b w:val="0"/>
          <w:sz w:val="22"/>
        </w:rPr>
        <w:t>the life of someone who had so much to give,</w:t>
      </w:r>
    </w:p>
    <w:p>
      <w:r>
        <w:rPr>
          <w:rFonts w:ascii="Arial" w:hAnsi="Arial" w:eastAsia="Arial"/>
          <w:b w:val="0"/>
          <w:sz w:val="22"/>
        </w:rPr>
        <w:t>oh, such a short life,</w:t>
      </w:r>
    </w:p>
    <w:p>
      <w:r>
        <w:rPr>
          <w:rFonts w:ascii="Arial" w:hAnsi="Arial" w:eastAsia="Arial"/>
          <w:b w:val="0"/>
          <w:sz w:val="22"/>
        </w:rPr>
        <w:t>such a short life you lived,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think of how history may have been changed by you,</w:t>
      </w:r>
    </w:p>
    <w:p>
      <w:r>
        <w:rPr>
          <w:rFonts w:ascii="Arial" w:hAnsi="Arial" w:eastAsia="Arial"/>
          <w:b w:val="0"/>
          <w:sz w:val="22"/>
        </w:rPr>
        <w:t>for such great potential you had to give,</w:t>
      </w:r>
    </w:p>
    <w:p>
      <w:r>
        <w:rPr>
          <w:rFonts w:ascii="Arial" w:hAnsi="Arial" w:eastAsia="Arial"/>
          <w:b w:val="0"/>
          <w:sz w:val="22"/>
        </w:rPr>
        <w:t>and when I think of you and your eyes so blue,</w:t>
      </w:r>
    </w:p>
    <w:p>
      <w:r>
        <w:rPr>
          <w:rFonts w:ascii="Arial" w:hAnsi="Arial" w:eastAsia="Arial"/>
          <w:b w:val="0"/>
          <w:sz w:val="22"/>
        </w:rPr>
        <w:t>there is an emptiness inside,</w:t>
      </w:r>
    </w:p>
    <w:p>
      <w:r>
        <w:rPr>
          <w:rFonts w:ascii="Arial" w:hAnsi="Arial" w:eastAsia="Arial"/>
          <w:b w:val="0"/>
          <w:sz w:val="22"/>
        </w:rPr>
        <w:t>and a cold and a warmth too,</w:t>
      </w:r>
    </w:p>
    <w:p>
      <w:r>
        <w:rPr>
          <w:rFonts w:ascii="Arial" w:hAnsi="Arial" w:eastAsia="Arial"/>
          <w:b w:val="0"/>
          <w:sz w:val="22"/>
        </w:rPr>
        <w:t>and happy and sad memories,</w:t>
      </w:r>
    </w:p>
    <w:p>
      <w:r>
        <w:rPr>
          <w:rFonts w:ascii="Arial" w:hAnsi="Arial" w:eastAsia="Arial"/>
          <w:b w:val="0"/>
          <w:sz w:val="22"/>
        </w:rPr>
        <w:t>and my mind is mixed up,</w:t>
      </w:r>
    </w:p>
    <w:p>
      <w:r>
        <w:rPr>
          <w:rFonts w:ascii="Arial" w:hAnsi="Arial" w:eastAsia="Arial"/>
          <w:b w:val="0"/>
          <w:sz w:val="22"/>
        </w:rPr>
        <w:t>and confused and I feel the pain of losing you,</w:t>
      </w:r>
    </w:p>
    <w:p>
      <w:r>
        <w:rPr>
          <w:rFonts w:ascii="Arial" w:hAnsi="Arial" w:eastAsia="Arial"/>
          <w:b w:val="0"/>
          <w:sz w:val="22"/>
        </w:rPr>
        <w:t>for you had such a short life,</w:t>
      </w:r>
    </w:p>
    <w:p>
      <w:r>
        <w:rPr>
          <w:rFonts w:ascii="Arial" w:hAnsi="Arial" w:eastAsia="Arial"/>
          <w:b w:val="0"/>
          <w:sz w:val="22"/>
        </w:rPr>
        <w:t>and how I wish it was not true,</w:t>
      </w:r>
    </w:p>
    <w:p>
      <w:r>
        <w:rPr>
          <w:rFonts w:ascii="Arial" w:hAnsi="Arial" w:eastAsia="Arial"/>
          <w:b w:val="0"/>
          <w:sz w:val="22"/>
        </w:rPr>
        <w:t>for I loved you,</w:t>
      </w:r>
    </w:p>
    <w:p>
      <w:r>
        <w:rPr>
          <w:rFonts w:ascii="Arial" w:hAnsi="Arial" w:eastAsia="Arial"/>
          <w:b w:val="0"/>
          <w:sz w:val="22"/>
        </w:rPr>
        <w:t>I loved you for you,</w:t>
      </w:r>
    </w:p>
    <w:p>
      <w:r>
        <w:rPr>
          <w:rFonts w:ascii="Arial" w:hAnsi="Arial" w:eastAsia="Arial"/>
          <w:b w:val="0"/>
          <w:sz w:val="22"/>
        </w:rPr>
        <w:t>and I will remember you with tears in my eyes,</w:t>
      </w:r>
    </w:p>
    <w:p>
      <w:r>
        <w:rPr>
          <w:rFonts w:ascii="Arial" w:hAnsi="Arial" w:eastAsia="Arial"/>
          <w:b w:val="0"/>
          <w:sz w:val="22"/>
        </w:rPr>
        <w:t>and I will always remember you,</w:t>
      </w:r>
    </w:p>
    <w:p>
      <w:r>
        <w:rPr>
          <w:rFonts w:ascii="Arial" w:hAnsi="Arial" w:eastAsia="Arial"/>
          <w:b w:val="0"/>
          <w:sz w:val="22"/>
        </w:rPr>
        <w:t>because the world was a better place with you,</w:t>
      </w:r>
    </w:p>
    <w:p>
      <w:r>
        <w:rPr>
          <w:rFonts w:ascii="Arial" w:hAnsi="Arial" w:eastAsia="Arial"/>
          <w:b w:val="0"/>
          <w:sz w:val="22"/>
        </w:rPr>
        <w:t>a better place with you in it and so many others too,</w:t>
      </w:r>
    </w:p>
    <w:p>
      <w:r>
        <w:rPr>
          <w:rFonts w:ascii="Arial" w:hAnsi="Arial" w:eastAsia="Arial"/>
          <w:b w:val="0"/>
          <w:sz w:val="22"/>
        </w:rPr>
        <w:t>so many others who have gone far too soon,</w:t>
      </w:r>
    </w:p>
    <w:p>
      <w:r>
        <w:rPr>
          <w:rFonts w:ascii="Arial" w:hAnsi="Arial" w:eastAsia="Arial"/>
          <w:b w:val="0"/>
          <w:sz w:val="22"/>
        </w:rPr>
        <w:t>and oh, how history may have been changed,</w:t>
      </w:r>
    </w:p>
    <w:p>
      <w:r>
        <w:rPr>
          <w:rFonts w:ascii="Arial" w:hAnsi="Arial" w:eastAsia="Arial"/>
          <w:b w:val="0"/>
          <w:sz w:val="22"/>
        </w:rPr>
        <w:t>and improved by you,</w:t>
      </w:r>
    </w:p>
    <w:p>
      <w:r>
        <w:rPr>
          <w:rFonts w:ascii="Arial" w:hAnsi="Arial" w:eastAsia="Arial"/>
          <w:b w:val="0"/>
          <w:sz w:val="22"/>
        </w:rPr>
        <w:t>and how sad is the loss of life but death comes to us all,</w:t>
      </w:r>
    </w:p>
    <w:p>
      <w:r>
        <w:rPr>
          <w:rFonts w:ascii="Arial" w:hAnsi="Arial" w:eastAsia="Arial"/>
          <w:b w:val="0"/>
          <w:sz w:val="22"/>
        </w:rPr>
        <w:t>and how unfair it is an early death and how despicable,</w:t>
      </w:r>
    </w:p>
    <w:p>
      <w:r>
        <w:rPr>
          <w:rFonts w:ascii="Arial" w:hAnsi="Arial" w:eastAsia="Arial"/>
          <w:b w:val="0"/>
          <w:sz w:val="22"/>
        </w:rPr>
        <w:t>oh, the cruelty of it all,</w:t>
      </w:r>
    </w:p>
    <w:p>
      <w:r>
        <w:rPr>
          <w:rFonts w:ascii="Arial" w:hAnsi="Arial" w:eastAsia="Arial"/>
          <w:b w:val="0"/>
          <w:sz w:val="22"/>
        </w:rPr>
        <w:t>it makes you realise how precious life is,</w:t>
      </w:r>
    </w:p>
    <w:p>
      <w:r>
        <w:rPr>
          <w:rFonts w:ascii="Arial" w:hAnsi="Arial" w:eastAsia="Arial"/>
          <w:b w:val="0"/>
          <w:sz w:val="22"/>
        </w:rPr>
        <w:t>and I think myself I am lucky to be here at all,</w:t>
      </w:r>
    </w:p>
    <w:p>
      <w:r>
        <w:rPr>
          <w:rFonts w:ascii="Arial" w:hAnsi="Arial" w:eastAsia="Arial"/>
          <w:b w:val="0"/>
          <w:sz w:val="22"/>
        </w:rPr>
        <w:t>and when I remember you,</w:t>
      </w:r>
    </w:p>
    <w:p>
      <w:r>
        <w:rPr>
          <w:rFonts w:ascii="Arial" w:hAnsi="Arial" w:eastAsia="Arial"/>
          <w:b w:val="0"/>
          <w:sz w:val="22"/>
        </w:rPr>
        <w:t>I will think of you as a star in the heavens shining brightly,</w:t>
      </w:r>
    </w:p>
    <w:p>
      <w:r>
        <w:rPr>
          <w:rFonts w:ascii="Arial" w:hAnsi="Arial" w:eastAsia="Arial"/>
          <w:b w:val="0"/>
          <w:sz w:val="22"/>
        </w:rPr>
        <w:t>holding heaven together,</w:t>
      </w:r>
    </w:p>
    <w:p>
      <w:r>
        <w:rPr>
          <w:rFonts w:ascii="Arial" w:hAnsi="Arial" w:eastAsia="Arial"/>
          <w:b w:val="0"/>
          <w:sz w:val="22"/>
        </w:rPr>
        <w:t>preventing heavens fall,</w:t>
      </w:r>
    </w:p>
    <w:p>
      <w:r>
        <w:rPr>
          <w:rFonts w:ascii="Arial" w:hAnsi="Arial" w:eastAsia="Arial"/>
          <w:b w:val="0"/>
          <w:sz w:val="22"/>
        </w:rPr>
        <w:t>and when I look at the night sky,</w:t>
      </w:r>
    </w:p>
    <w:p>
      <w:r>
        <w:rPr>
          <w:rFonts w:ascii="Arial" w:hAnsi="Arial" w:eastAsia="Arial"/>
          <w:b w:val="0"/>
          <w:sz w:val="22"/>
        </w:rPr>
        <w:t>I will give thanks for your lives,</w:t>
      </w:r>
    </w:p>
    <w:p>
      <w:r>
        <w:rPr>
          <w:rFonts w:ascii="Arial" w:hAnsi="Arial" w:eastAsia="Arial"/>
          <w:b w:val="0"/>
          <w:sz w:val="22"/>
        </w:rPr>
        <w:t>and I will remember you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