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Such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is this, and such is that,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yet, never black and white,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shades of grey, and much of it at that,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its complexities, there is often much to wonder 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bear it all, upon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bear it all upon the Earth, as actors in an act.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