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Subway train</w:t>
      </w:r>
    </w:p>
    <w:p/>
    <w:p>
      <w:r>
        <w:rPr>
          <w:rFonts w:ascii="Arial" w:hAnsi="Arial" w:eastAsia="Arial"/>
          <w:b w:val="0"/>
          <w:sz w:val="22"/>
        </w:rPr>
        <w:t>Subway,</w:t>
      </w:r>
    </w:p>
    <w:p>
      <w:r>
        <w:rPr>
          <w:rFonts w:ascii="Arial" w:hAnsi="Arial" w:eastAsia="Arial"/>
          <w:b w:val="0"/>
          <w:sz w:val="22"/>
        </w:rPr>
        <w:t>subway train,</w:t>
      </w:r>
    </w:p>
    <w:p>
      <w:r>
        <w:rPr>
          <w:rFonts w:ascii="Arial" w:hAnsi="Arial" w:eastAsia="Arial"/>
          <w:b w:val="0"/>
          <w:sz w:val="22"/>
        </w:rPr>
        <w:t>man asleep,</w:t>
      </w:r>
    </w:p>
    <w:p>
      <w:r>
        <w:rPr>
          <w:rFonts w:ascii="Arial" w:hAnsi="Arial" w:eastAsia="Arial"/>
          <w:b w:val="0"/>
          <w:sz w:val="22"/>
        </w:rPr>
        <w:t>mental health problems racing through his brain,</w:t>
      </w:r>
    </w:p>
    <w:p>
      <w:r>
        <w:rPr>
          <w:rFonts w:ascii="Arial" w:hAnsi="Arial" w:eastAsia="Arial"/>
          <w:b w:val="0"/>
          <w:sz w:val="22"/>
        </w:rPr>
        <w:t>gun in his pocket and a little change,</w:t>
      </w:r>
    </w:p>
    <w:p>
      <w:r>
        <w:rPr>
          <w:rFonts w:ascii="Arial" w:hAnsi="Arial" w:eastAsia="Arial"/>
          <w:b w:val="0"/>
          <w:sz w:val="22"/>
        </w:rPr>
        <w:t>hat on his head almost covering his eyes,</w:t>
      </w:r>
    </w:p>
    <w:p>
      <w:r>
        <w:rPr>
          <w:rFonts w:ascii="Arial" w:hAnsi="Arial" w:eastAsia="Arial"/>
          <w:b w:val="0"/>
          <w:sz w:val="22"/>
        </w:rPr>
        <w:t>sat dreaming of the rain,</w:t>
      </w:r>
    </w:p>
    <w:p>
      <w:r>
        <w:rPr>
          <w:rFonts w:ascii="Arial" w:hAnsi="Arial" w:eastAsia="Arial"/>
          <w:b w:val="0"/>
          <w:sz w:val="22"/>
        </w:rPr>
        <w:t>dreaming of the woman,</w:t>
      </w:r>
    </w:p>
    <w:p>
      <w:r>
        <w:rPr>
          <w:rFonts w:ascii="Arial" w:hAnsi="Arial" w:eastAsia="Arial"/>
          <w:b w:val="0"/>
          <w:sz w:val="22"/>
        </w:rPr>
        <w:t>that he could love if she ever gave him the time of day,</w:t>
      </w:r>
    </w:p>
    <w:p>
      <w:r>
        <w:rPr>
          <w:rFonts w:ascii="Arial" w:hAnsi="Arial" w:eastAsia="Arial"/>
          <w:b w:val="0"/>
          <w:sz w:val="22"/>
        </w:rPr>
        <w:t>subway,</w:t>
      </w:r>
    </w:p>
    <w:p>
      <w:r>
        <w:rPr>
          <w:rFonts w:ascii="Arial" w:hAnsi="Arial" w:eastAsia="Arial"/>
          <w:b w:val="0"/>
          <w:sz w:val="22"/>
        </w:rPr>
        <w:t>subway train,</w:t>
      </w:r>
    </w:p>
    <w:p>
      <w:r>
        <w:rPr>
          <w:rFonts w:ascii="Arial" w:hAnsi="Arial" w:eastAsia="Arial"/>
          <w:b w:val="0"/>
          <w:sz w:val="22"/>
        </w:rPr>
        <w:t>a newspaper on the seat carries a picture of his face,</w:t>
      </w:r>
    </w:p>
    <w:p>
      <w:r>
        <w:rPr>
          <w:rFonts w:ascii="Arial" w:hAnsi="Arial" w:eastAsia="Arial"/>
          <w:b w:val="0"/>
          <w:sz w:val="22"/>
        </w:rPr>
        <w:t>it reads well but I cannot see it all for it is folded over,</w:t>
      </w:r>
    </w:p>
    <w:p>
      <w:r>
        <w:rPr>
          <w:rFonts w:ascii="Arial" w:hAnsi="Arial" w:eastAsia="Arial"/>
          <w:b w:val="0"/>
          <w:sz w:val="22"/>
        </w:rPr>
        <w:t>but it could be positive or negative,</w:t>
      </w:r>
    </w:p>
    <w:p>
      <w:r>
        <w:rPr>
          <w:rFonts w:ascii="Arial" w:hAnsi="Arial" w:eastAsia="Arial"/>
          <w:b w:val="0"/>
          <w:sz w:val="22"/>
        </w:rPr>
        <w:t>but it does not matter to me,</w:t>
      </w:r>
    </w:p>
    <w:p>
      <w:r>
        <w:rPr>
          <w:rFonts w:ascii="Arial" w:hAnsi="Arial" w:eastAsia="Arial"/>
          <w:b w:val="0"/>
          <w:sz w:val="22"/>
        </w:rPr>
        <w:t>subway,</w:t>
      </w:r>
    </w:p>
    <w:p>
      <w:r>
        <w:rPr>
          <w:rFonts w:ascii="Arial" w:hAnsi="Arial" w:eastAsia="Arial"/>
          <w:b w:val="0"/>
          <w:sz w:val="22"/>
        </w:rPr>
        <w:t>subway train,</w:t>
      </w:r>
    </w:p>
    <w:p>
      <w:r>
        <w:rPr>
          <w:rFonts w:ascii="Arial" w:hAnsi="Arial" w:eastAsia="Arial"/>
          <w:b w:val="0"/>
          <w:sz w:val="22"/>
        </w:rPr>
        <w:t>man asleep, until a baby cries,</w:t>
      </w:r>
    </w:p>
    <w:p>
      <w:r>
        <w:rPr>
          <w:rFonts w:ascii="Arial" w:hAnsi="Arial" w:eastAsia="Arial"/>
          <w:b w:val="0"/>
          <w:sz w:val="22"/>
        </w:rPr>
        <w:t>man wakes up and blinks his eyes,</w:t>
      </w:r>
    </w:p>
    <w:p>
      <w:r>
        <w:rPr>
          <w:rFonts w:ascii="Arial" w:hAnsi="Arial" w:eastAsia="Arial"/>
          <w:b w:val="0"/>
          <w:sz w:val="22"/>
        </w:rPr>
        <w:t>man pulls a gun from out of his pocket,</w:t>
      </w:r>
    </w:p>
    <w:p>
      <w:r>
        <w:rPr>
          <w:rFonts w:ascii="Arial" w:hAnsi="Arial" w:eastAsia="Arial"/>
          <w:b w:val="0"/>
          <w:sz w:val="22"/>
        </w:rPr>
        <w:t>and shoots the baby between the eyes,</w:t>
      </w:r>
    </w:p>
    <w:p>
      <w:r>
        <w:rPr>
          <w:rFonts w:ascii="Arial" w:hAnsi="Arial" w:eastAsia="Arial"/>
          <w:b w:val="0"/>
          <w:sz w:val="22"/>
        </w:rPr>
        <w:t>woman, woman cries,</w:t>
      </w:r>
    </w:p>
    <w:p>
      <w:r>
        <w:rPr>
          <w:rFonts w:ascii="Arial" w:hAnsi="Arial" w:eastAsia="Arial"/>
          <w:b w:val="0"/>
          <w:sz w:val="22"/>
        </w:rPr>
        <w:t>man blows his brains out,</w:t>
      </w:r>
    </w:p>
    <w:p>
      <w:r>
        <w:rPr>
          <w:rFonts w:ascii="Arial" w:hAnsi="Arial" w:eastAsia="Arial"/>
          <w:b w:val="0"/>
          <w:sz w:val="22"/>
        </w:rPr>
        <w:t>and kisses his love life goodbye.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