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Stupid heart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goodbye to your stupid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stupid heart that could not recognise,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with your mood so black,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could not ever overcome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you could never swallow me up whole,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never will in my life again play a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you and your stupid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better off elsewhere,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better off alone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better off with your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better off pitying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crying endlessly without bothering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have had enough of your dark 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goodbye, goodbye to your stupid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incalcitrant and ridiculous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ridiculous heart that knows no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has all the anger in the world inside it contained,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rages angrily with such hurricane like ferocity,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do not get what you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that stupid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was all too eager to tear my mine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curse your stupid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glad I am to be away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glad I am to be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rue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rue the day that I met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heart was filled with light and the softness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yours was as black as they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quick to stab mine with barbs so sharp,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quick to belittle me with such vicious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endlessly in your foul moods,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spat bombastically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that I despaired of for they occurred so regularly,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could not bear it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think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I got was a headache and a heartache,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suffered for my health,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months of such vitriol,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really could not take it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walked out, I walked out the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much better off without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much better off than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in being free of you and in spirit am rich,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with your black heart are still incredibly poor,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I would not be surprised if you are just as bitter,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probably less courteous than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I do not miss your black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truly glad,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truly glad my love for you has ended,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have walked away from you and out of the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happier than I have ever been.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