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Strongly against the shore</w:t>
      </w:r>
    </w:p>
    <w:p/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Strongly against the shore the boat does drift,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as the waves crash upon it,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the moonlight reflects upon the waters,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in its glorious rise and fall,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underneath the cliffs,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where the rocks are,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the seagulls rest in the moonlight,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with their eyes on the horizon,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with their thoughts upon the air,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of the fish.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