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Strive to be the best</w:t>
      </w:r>
    </w:p>
    <w:p/>
    <w:p>
      <w:r>
        <w:rPr>
          <w:rFonts w:ascii="Arial" w:hAnsi="Arial" w:eastAsia="Arial"/>
          <w:b w:val="0"/>
          <w:sz w:val="22"/>
        </w:rPr>
        <w:t>We strive to be the best, we take our time,</w:t>
      </w:r>
    </w:p>
    <w:p>
      <w:r>
        <w:rPr>
          <w:rFonts w:ascii="Arial" w:hAnsi="Arial" w:eastAsia="Arial"/>
          <w:b w:val="0"/>
          <w:sz w:val="22"/>
        </w:rPr>
        <w:t>we think things through me and you,</w:t>
      </w:r>
    </w:p>
    <w:p>
      <w:r>
        <w:rPr>
          <w:rFonts w:ascii="Arial" w:hAnsi="Arial" w:eastAsia="Arial"/>
          <w:b w:val="0"/>
          <w:sz w:val="22"/>
        </w:rPr>
        <w:t>we weigh things up, we analyse,</w:t>
      </w:r>
    </w:p>
    <w:p>
      <w:r>
        <w:rPr>
          <w:rFonts w:ascii="Arial" w:hAnsi="Arial" w:eastAsia="Arial"/>
          <w:b w:val="0"/>
          <w:sz w:val="22"/>
        </w:rPr>
        <w:t>we talk things through, and we strive to be the best,</w:t>
      </w:r>
    </w:p>
    <w:p>
      <w:r>
        <w:rPr>
          <w:rFonts w:ascii="Arial" w:hAnsi="Arial" w:eastAsia="Arial"/>
          <w:b w:val="0"/>
          <w:sz w:val="22"/>
        </w:rPr>
        <w:t>we strive to be the best me and you,</w:t>
      </w:r>
    </w:p>
    <w:p>
      <w:r>
        <w:rPr>
          <w:rFonts w:ascii="Arial" w:hAnsi="Arial" w:eastAsia="Arial"/>
          <w:b w:val="0"/>
          <w:sz w:val="22"/>
        </w:rPr>
        <w:t>because I love you and you love me too,</w:t>
      </w:r>
    </w:p>
    <w:p>
      <w:r>
        <w:rPr>
          <w:rFonts w:ascii="Arial" w:hAnsi="Arial" w:eastAsia="Arial"/>
          <w:b w:val="0"/>
          <w:sz w:val="22"/>
        </w:rPr>
        <w:t>and I want you to be a better you,</w:t>
      </w:r>
    </w:p>
    <w:p>
      <w:r>
        <w:rPr>
          <w:rFonts w:ascii="Arial" w:hAnsi="Arial" w:eastAsia="Arial"/>
          <w:b w:val="0"/>
          <w:sz w:val="22"/>
        </w:rPr>
        <w:t>and we encourage each other,</w:t>
      </w:r>
    </w:p>
    <w:p>
      <w:r>
        <w:rPr>
          <w:rFonts w:ascii="Arial" w:hAnsi="Arial" w:eastAsia="Arial"/>
          <w:b w:val="0"/>
          <w:sz w:val="22"/>
        </w:rPr>
        <w:t>and love is inspirational and so it should be too,</w:t>
      </w:r>
    </w:p>
    <w:p>
      <w:r>
        <w:rPr>
          <w:rFonts w:ascii="Arial" w:hAnsi="Arial" w:eastAsia="Arial"/>
          <w:b w:val="0"/>
          <w:sz w:val="22"/>
        </w:rPr>
        <w:t>and though love is not always easy you have to work at it,</w:t>
      </w:r>
    </w:p>
    <w:p>
      <w:r>
        <w:rPr>
          <w:rFonts w:ascii="Arial" w:hAnsi="Arial" w:eastAsia="Arial"/>
          <w:b w:val="0"/>
          <w:sz w:val="22"/>
        </w:rPr>
        <w:t>and yes, it is worth it, but it is not,</w:t>
      </w:r>
    </w:p>
    <w:p>
      <w:r>
        <w:rPr>
          <w:rFonts w:ascii="Arial" w:hAnsi="Arial" w:eastAsia="Arial"/>
          <w:b w:val="0"/>
          <w:sz w:val="22"/>
        </w:rPr>
        <w:t>it is not always perfect,</w:t>
      </w:r>
    </w:p>
    <w:p>
      <w:r>
        <w:rPr>
          <w:rFonts w:ascii="Arial" w:hAnsi="Arial" w:eastAsia="Arial"/>
          <w:b w:val="0"/>
          <w:sz w:val="22"/>
        </w:rPr>
        <w:t>but we strive to be the best me and you,</w:t>
      </w:r>
    </w:p>
    <w:p>
      <w:r>
        <w:rPr>
          <w:rFonts w:ascii="Arial" w:hAnsi="Arial" w:eastAsia="Arial"/>
          <w:b w:val="0"/>
          <w:sz w:val="22"/>
        </w:rPr>
        <w:t>for being in love how great it is,</w:t>
      </w:r>
    </w:p>
    <w:p>
      <w:r>
        <w:rPr>
          <w:rFonts w:ascii="Arial" w:hAnsi="Arial" w:eastAsia="Arial"/>
          <w:b w:val="0"/>
          <w:sz w:val="22"/>
        </w:rPr>
        <w:t>and how great it is to be with you,</w:t>
      </w:r>
    </w:p>
    <w:p>
      <w:r>
        <w:rPr>
          <w:rFonts w:ascii="Arial" w:hAnsi="Arial" w:eastAsia="Arial"/>
          <w:b w:val="0"/>
          <w:sz w:val="22"/>
        </w:rPr>
        <w:t>how great it is to be with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