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Strike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Strike a match, light a fire, burn what you like,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let us heat this place,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this cabin in the woods where we have our secret desires,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strike a match, light a fire,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burn what you like,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let us a talk while over whiskey and wine,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let us talk of revolution,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let us set the world on fire,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it is a terrible place these days and a disgrace,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 shame upon the human race,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can only improve it if there is a revolution,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let us drink, drink whiskey and wine in the evening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this cabin in the woods,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where we can relax and get drunk,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discuss all our ideas in secret away from our wives,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our wives who do not really understand,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who do not really understand our desires,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will spend some time here and grow our beards,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intellectualise and live amongst the woods,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forage for food,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use our minds to plan this revolution,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this revolution that the world has been waiting for,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whilst we live in this cabin in the woods,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away from our wives, growing beards,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intellectualising,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whilst drinking beer and wine,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whilst others continue on, with their own bland plans.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