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Streams of consciousness</w:t>
      </w:r>
    </w:p>
    <w:p/>
    <w:p>
      <w:r>
        <w:rPr>
          <w:rFonts w:ascii="Arial" w:hAnsi="Arial" w:eastAsia="Arial"/>
          <w:b w:val="0"/>
          <w:sz w:val="22"/>
        </w:rPr>
        <w:t>Streams of Consciousness, streams of thought,</w:t>
      </w:r>
    </w:p>
    <w:p>
      <w:r>
        <w:rPr>
          <w:rFonts w:ascii="Arial" w:hAnsi="Arial" w:eastAsia="Arial"/>
          <w:b w:val="0"/>
          <w:sz w:val="22"/>
        </w:rPr>
        <w:t>and ways of thinking, moulded by the world,</w:t>
      </w:r>
    </w:p>
    <w:p>
      <w:r>
        <w:rPr>
          <w:rFonts w:ascii="Arial" w:hAnsi="Arial" w:eastAsia="Arial"/>
          <w:b w:val="0"/>
          <w:sz w:val="22"/>
        </w:rPr>
        <w:t>and lessened by oppression,</w:t>
      </w:r>
    </w:p>
    <w:p>
      <w:r>
        <w:rPr>
          <w:rFonts w:ascii="Arial" w:hAnsi="Arial" w:eastAsia="Arial"/>
          <w:b w:val="0"/>
          <w:sz w:val="22"/>
        </w:rPr>
        <w:t>and by the wrong paths, down which humanity is lead,</w:t>
      </w:r>
    </w:p>
    <w:p>
      <w:r>
        <w:rPr>
          <w:rFonts w:ascii="Arial" w:hAnsi="Arial" w:eastAsia="Arial"/>
          <w:b w:val="0"/>
          <w:sz w:val="22"/>
        </w:rPr>
        <w:t>and taken off course,</w:t>
      </w:r>
    </w:p>
    <w:p>
      <w:r>
        <w:rPr>
          <w:rFonts w:ascii="Arial" w:hAnsi="Arial" w:eastAsia="Arial"/>
          <w:b w:val="0"/>
          <w:sz w:val="22"/>
        </w:rPr>
        <w:t>streams of consciousness,</w:t>
      </w:r>
    </w:p>
    <w:p>
      <w:r>
        <w:rPr>
          <w:rFonts w:ascii="Arial" w:hAnsi="Arial" w:eastAsia="Arial"/>
          <w:b w:val="0"/>
          <w:sz w:val="22"/>
        </w:rPr>
        <w:t>streams of thought,</w:t>
      </w:r>
    </w:p>
    <w:p>
      <w:r>
        <w:rPr>
          <w:rFonts w:ascii="Arial" w:hAnsi="Arial" w:eastAsia="Arial"/>
          <w:b w:val="0"/>
          <w:sz w:val="22"/>
        </w:rPr>
        <w:t>streams of thought,</w:t>
      </w:r>
    </w:p>
    <w:p>
      <w:r>
        <w:rPr>
          <w:rFonts w:ascii="Arial" w:hAnsi="Arial" w:eastAsia="Arial"/>
          <w:b w:val="0"/>
          <w:sz w:val="22"/>
        </w:rPr>
        <w:t>like butterflies upon the air,</w:t>
      </w:r>
    </w:p>
    <w:p>
      <w:r>
        <w:rPr>
          <w:rFonts w:ascii="Arial" w:hAnsi="Arial" w:eastAsia="Arial"/>
          <w:b w:val="0"/>
          <w:sz w:val="22"/>
        </w:rPr>
        <w:t>so colourful and bright,</w:t>
      </w:r>
    </w:p>
    <w:p>
      <w:r>
        <w:rPr>
          <w:rFonts w:ascii="Arial" w:hAnsi="Arial" w:eastAsia="Arial"/>
          <w:b w:val="0"/>
          <w:sz w:val="22"/>
        </w:rPr>
        <w:t>so colourful and bright,</w:t>
      </w:r>
    </w:p>
    <w:p>
      <w:r>
        <w:rPr>
          <w:rFonts w:ascii="Arial" w:hAnsi="Arial" w:eastAsia="Arial"/>
          <w:b w:val="0"/>
          <w:sz w:val="22"/>
        </w:rPr>
        <w:t>before the conditioning of human minds,</w:t>
      </w:r>
    </w:p>
    <w:p>
      <w:r>
        <w:rPr>
          <w:rFonts w:ascii="Arial" w:hAnsi="Arial" w:eastAsia="Arial"/>
          <w:b w:val="0"/>
          <w:sz w:val="22"/>
        </w:rPr>
        <w:t>down by which they are brought,</w:t>
      </w:r>
    </w:p>
    <w:p>
      <w:r>
        <w:rPr>
          <w:rFonts w:ascii="Arial" w:hAnsi="Arial" w:eastAsia="Arial"/>
          <w:b w:val="0"/>
          <w:sz w:val="22"/>
        </w:rPr>
        <w:t>yes, streams of consciousness,</w:t>
      </w:r>
    </w:p>
    <w:p>
      <w:r>
        <w:rPr>
          <w:rFonts w:ascii="Arial" w:hAnsi="Arial" w:eastAsia="Arial"/>
          <w:b w:val="0"/>
          <w:sz w:val="22"/>
        </w:rPr>
        <w:t>streams of thought,</w:t>
      </w:r>
    </w:p>
    <w:p>
      <w:r>
        <w:rPr>
          <w:rFonts w:ascii="Arial" w:hAnsi="Arial" w:eastAsia="Arial"/>
          <w:b w:val="0"/>
          <w:sz w:val="22"/>
        </w:rPr>
        <w:t>and such fragmented things,</w:t>
      </w:r>
    </w:p>
    <w:p>
      <w:r>
        <w:rPr>
          <w:rFonts w:ascii="Arial" w:hAnsi="Arial" w:eastAsia="Arial"/>
          <w:b w:val="0"/>
          <w:sz w:val="22"/>
        </w:rPr>
        <w:t>in the modern societies where we live,</w:t>
      </w:r>
    </w:p>
    <w:p>
      <w:r>
        <w:rPr>
          <w:rFonts w:ascii="Arial" w:hAnsi="Arial" w:eastAsia="Arial"/>
          <w:b w:val="0"/>
          <w:sz w:val="22"/>
        </w:rPr>
        <w:t>that shatter from the pressure from bureaucracy,</w:t>
      </w:r>
    </w:p>
    <w:p>
      <w:r>
        <w:rPr>
          <w:rFonts w:ascii="Arial" w:hAnsi="Arial" w:eastAsia="Arial"/>
          <w:b w:val="0"/>
          <w:sz w:val="22"/>
        </w:rPr>
        <w:t>and materialism,</w:t>
      </w:r>
    </w:p>
    <w:p>
      <w:r>
        <w:rPr>
          <w:rFonts w:ascii="Arial" w:hAnsi="Arial" w:eastAsia="Arial"/>
          <w:b w:val="0"/>
          <w:sz w:val="22"/>
        </w:rPr>
        <w:t>that eats away at our lives,</w:t>
      </w:r>
    </w:p>
    <w:p>
      <w:r>
        <w:rPr>
          <w:rFonts w:ascii="Arial" w:hAnsi="Arial" w:eastAsia="Arial"/>
          <w:b w:val="0"/>
          <w:sz w:val="22"/>
        </w:rPr>
        <w:t>that eats away at our lives,</w:t>
      </w:r>
    </w:p>
    <w:p>
      <w:r>
        <w:rPr>
          <w:rFonts w:ascii="Arial" w:hAnsi="Arial" w:eastAsia="Arial"/>
          <w:b w:val="0"/>
          <w:sz w:val="22"/>
        </w:rPr>
        <w:t>with such viciousness where we live,</w:t>
      </w:r>
    </w:p>
    <w:p>
      <w:r>
        <w:rPr>
          <w:rFonts w:ascii="Arial" w:hAnsi="Arial" w:eastAsia="Arial"/>
          <w:b w:val="0"/>
          <w:sz w:val="22"/>
        </w:rPr>
        <w:t>and yet without it,</w:t>
      </w:r>
    </w:p>
    <w:p>
      <w:r>
        <w:rPr>
          <w:rFonts w:ascii="Arial" w:hAnsi="Arial" w:eastAsia="Arial"/>
          <w:b w:val="0"/>
          <w:sz w:val="22"/>
        </w:rPr>
        <w:t>we would otherwise,</w:t>
      </w:r>
    </w:p>
    <w:p>
      <w:r>
        <w:rPr>
          <w:rFonts w:ascii="Arial" w:hAnsi="Arial" w:eastAsia="Arial"/>
          <w:b w:val="0"/>
          <w:sz w:val="22"/>
        </w:rPr>
        <w:t>so unencumbered be,</w:t>
      </w:r>
    </w:p>
    <w:p>
      <w:r>
        <w:rPr>
          <w:rFonts w:ascii="Arial" w:hAnsi="Arial" w:eastAsia="Arial"/>
          <w:b w:val="0"/>
          <w:sz w:val="22"/>
        </w:rPr>
        <w:t>and have more time to be ourselves,</w:t>
      </w:r>
    </w:p>
    <w:p>
      <w:r>
        <w:rPr>
          <w:rFonts w:ascii="Arial" w:hAnsi="Arial" w:eastAsia="Arial"/>
          <w:b w:val="0"/>
          <w:sz w:val="22"/>
        </w:rPr>
        <w:t>and yes,</w:t>
      </w:r>
    </w:p>
    <w:p>
      <w:r>
        <w:rPr>
          <w:rFonts w:ascii="Arial" w:hAnsi="Arial" w:eastAsia="Arial"/>
          <w:b w:val="0"/>
          <w:sz w:val="22"/>
        </w:rPr>
        <w:t>with more clarity of thought,</w:t>
      </w:r>
    </w:p>
    <w:p>
      <w:r>
        <w:rPr>
          <w:rFonts w:ascii="Arial" w:hAnsi="Arial" w:eastAsia="Arial"/>
          <w:b w:val="0"/>
          <w:sz w:val="22"/>
        </w:rPr>
        <w:t>and the ability to properly see,</w:t>
      </w:r>
    </w:p>
    <w:p>
      <w:r>
        <w:rPr>
          <w:rFonts w:ascii="Arial" w:hAnsi="Arial" w:eastAsia="Arial"/>
          <w:b w:val="0"/>
          <w:sz w:val="22"/>
        </w:rPr>
        <w:t>how much more could be accomplished,</w:t>
      </w:r>
    </w:p>
    <w:p>
      <w:r>
        <w:rPr>
          <w:rFonts w:ascii="Arial" w:hAnsi="Arial" w:eastAsia="Arial"/>
          <w:b w:val="0"/>
          <w:sz w:val="22"/>
        </w:rPr>
        <w:t>and how much easier and freer,</w:t>
      </w:r>
    </w:p>
    <w:p>
      <w:r>
        <w:rPr>
          <w:rFonts w:ascii="Arial" w:hAnsi="Arial" w:eastAsia="Arial"/>
          <w:b w:val="0"/>
          <w:sz w:val="22"/>
        </w:rPr>
        <w:t>would our lives upon this beautiful Earth be?</w:t>
      </w:r>
    </w:p>
    <w:p>
      <w:r>
        <w:rPr>
          <w:rFonts w:ascii="Arial" w:hAnsi="Arial" w:eastAsia="Arial"/>
          <w:b w:val="0"/>
          <w:sz w:val="22"/>
        </w:rPr>
        <w:t>Because we could change the world,</w:t>
      </w:r>
    </w:p>
    <w:p>
      <w:r>
        <w:rPr>
          <w:rFonts w:ascii="Arial" w:hAnsi="Arial" w:eastAsia="Arial"/>
          <w:b w:val="0"/>
          <w:sz w:val="22"/>
        </w:rPr>
        <w:t>with less stress,</w:t>
      </w:r>
    </w:p>
    <w:p>
      <w:r>
        <w:rPr>
          <w:rFonts w:ascii="Arial" w:hAnsi="Arial" w:eastAsia="Arial"/>
          <w:b w:val="0"/>
          <w:sz w:val="22"/>
        </w:rPr>
        <w:t>and the rigidity,</w:t>
      </w:r>
    </w:p>
    <w:p>
      <w:r>
        <w:rPr>
          <w:rFonts w:ascii="Arial" w:hAnsi="Arial" w:eastAsia="Arial"/>
          <w:b w:val="0"/>
          <w:sz w:val="22"/>
        </w:rPr>
        <w:t>and the over-planning,</w:t>
      </w:r>
    </w:p>
    <w:p>
      <w:r>
        <w:rPr>
          <w:rFonts w:ascii="Arial" w:hAnsi="Arial" w:eastAsia="Arial"/>
          <w:b w:val="0"/>
          <w:sz w:val="22"/>
        </w:rPr>
        <w:t>of such suffocating modern bureaucracy.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