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Stole my heart</w:t>
      </w:r>
    </w:p>
    <w:p/>
    <w:p>
      <w:r>
        <w:rPr>
          <w:rFonts w:ascii="Arial" w:hAnsi="Arial" w:eastAsia="Arial"/>
          <w:b w:val="0"/>
          <w:sz w:val="22"/>
        </w:rPr>
        <w:t>After a dismal day,</w:t>
      </w:r>
    </w:p>
    <w:p>
      <w:r>
        <w:rPr>
          <w:rFonts w:ascii="Arial" w:hAnsi="Arial" w:eastAsia="Arial"/>
          <w:b w:val="0"/>
          <w:sz w:val="22"/>
        </w:rPr>
        <w:t>and a dismal time,</w:t>
      </w:r>
    </w:p>
    <w:p>
      <w:r>
        <w:rPr>
          <w:rFonts w:ascii="Arial" w:hAnsi="Arial" w:eastAsia="Arial"/>
          <w:b w:val="0"/>
          <w:sz w:val="22"/>
        </w:rPr>
        <w:t>I stole my heart away,</w:t>
      </w:r>
    </w:p>
    <w:p>
      <w:r>
        <w:rPr>
          <w:rFonts w:ascii="Arial" w:hAnsi="Arial" w:eastAsia="Arial"/>
          <w:b w:val="0"/>
          <w:sz w:val="22"/>
        </w:rPr>
        <w:t>for dark was life and my mind was neither here nor there,</w:t>
      </w:r>
    </w:p>
    <w:p>
      <w:r>
        <w:rPr>
          <w:rFonts w:ascii="Arial" w:hAnsi="Arial" w:eastAsia="Arial"/>
          <w:b w:val="0"/>
          <w:sz w:val="22"/>
        </w:rPr>
        <w:t>but far away,</w:t>
      </w:r>
    </w:p>
    <w:p>
      <w:r>
        <w:rPr>
          <w:rFonts w:ascii="Arial" w:hAnsi="Arial" w:eastAsia="Arial"/>
          <w:b w:val="0"/>
          <w:sz w:val="22"/>
        </w:rPr>
        <w:t>yes, I stole my heart and my mind,</w:t>
      </w:r>
    </w:p>
    <w:p>
      <w:r>
        <w:rPr>
          <w:rFonts w:ascii="Arial" w:hAnsi="Arial" w:eastAsia="Arial"/>
          <w:b w:val="0"/>
          <w:sz w:val="22"/>
        </w:rPr>
        <w:t>and my body away,</w:t>
      </w:r>
    </w:p>
    <w:p>
      <w:r>
        <w:rPr>
          <w:rFonts w:ascii="Arial" w:hAnsi="Arial" w:eastAsia="Arial"/>
          <w:b w:val="0"/>
          <w:sz w:val="22"/>
        </w:rPr>
        <w:t>to a tropical place on a summer’s day,</w:t>
      </w:r>
    </w:p>
    <w:p>
      <w:r>
        <w:rPr>
          <w:rFonts w:ascii="Arial" w:hAnsi="Arial" w:eastAsia="Arial"/>
          <w:b w:val="0"/>
          <w:sz w:val="22"/>
        </w:rPr>
        <w:t>to somewhere tropical,</w:t>
      </w:r>
    </w:p>
    <w:p>
      <w:r>
        <w:rPr>
          <w:rFonts w:ascii="Arial" w:hAnsi="Arial" w:eastAsia="Arial"/>
          <w:b w:val="0"/>
          <w:sz w:val="22"/>
        </w:rPr>
        <w:t>to somewhere far away,</w:t>
      </w:r>
    </w:p>
    <w:p>
      <w:r>
        <w:rPr>
          <w:rFonts w:ascii="Arial" w:hAnsi="Arial" w:eastAsia="Arial"/>
          <w:b w:val="0"/>
          <w:sz w:val="22"/>
        </w:rPr>
        <w:t>and how quickly I forgot the grey,</w:t>
      </w:r>
    </w:p>
    <w:p>
      <w:r>
        <w:rPr>
          <w:rFonts w:ascii="Arial" w:hAnsi="Arial" w:eastAsia="Arial"/>
          <w:b w:val="0"/>
          <w:sz w:val="22"/>
        </w:rPr>
        <w:t>by jumping on a plane,</w:t>
      </w:r>
    </w:p>
    <w:p>
      <w:r>
        <w:rPr>
          <w:rFonts w:ascii="Arial" w:hAnsi="Arial" w:eastAsia="Arial"/>
          <w:b w:val="0"/>
          <w:sz w:val="22"/>
        </w:rPr>
        <w:t>and flying to a far-off place in the bluest of ocean,</w:t>
      </w:r>
    </w:p>
    <w:p>
      <w:r>
        <w:rPr>
          <w:rFonts w:ascii="Arial" w:hAnsi="Arial" w:eastAsia="Arial"/>
          <w:b w:val="0"/>
          <w:sz w:val="22"/>
        </w:rPr>
        <w:t>ocean so clear and so far, away,</w:t>
      </w:r>
    </w:p>
    <w:p>
      <w:r>
        <w:rPr>
          <w:rFonts w:ascii="Arial" w:hAnsi="Arial" w:eastAsia="Arial"/>
          <w:b w:val="0"/>
          <w:sz w:val="22"/>
        </w:rPr>
        <w:t>because I needed the sun in my heart,</w:t>
      </w:r>
    </w:p>
    <w:p>
      <w:r>
        <w:rPr>
          <w:rFonts w:ascii="Arial" w:hAnsi="Arial" w:eastAsia="Arial"/>
          <w:b w:val="0"/>
          <w:sz w:val="22"/>
        </w:rPr>
        <w:t>and the sun in my brain,</w:t>
      </w:r>
    </w:p>
    <w:p>
      <w:r>
        <w:rPr>
          <w:rFonts w:ascii="Arial" w:hAnsi="Arial" w:eastAsia="Arial"/>
          <w:b w:val="0"/>
          <w:sz w:val="22"/>
        </w:rPr>
        <w:t>and because I like to be filled with thoughts of jollity,</w:t>
      </w:r>
    </w:p>
    <w:p>
      <w:r>
        <w:rPr>
          <w:rFonts w:ascii="Arial" w:hAnsi="Arial" w:eastAsia="Arial"/>
          <w:b w:val="0"/>
          <w:sz w:val="22"/>
        </w:rPr>
        <w:t>and filled with frivolity,</w:t>
      </w:r>
    </w:p>
    <w:p>
      <w:r>
        <w:rPr>
          <w:rFonts w:ascii="Arial" w:hAnsi="Arial" w:eastAsia="Arial"/>
          <w:b w:val="0"/>
          <w:sz w:val="22"/>
        </w:rPr>
        <w:t>and I Iike to dance the night away,</w:t>
      </w:r>
    </w:p>
    <w:p>
      <w:r>
        <w:rPr>
          <w:rFonts w:ascii="Arial" w:hAnsi="Arial" w:eastAsia="Arial"/>
          <w:b w:val="0"/>
          <w:sz w:val="22"/>
        </w:rPr>
        <w:t>under the stars,</w:t>
      </w:r>
    </w:p>
    <w:p>
      <w:r>
        <w:rPr>
          <w:rFonts w:ascii="Arial" w:hAnsi="Arial" w:eastAsia="Arial"/>
          <w:b w:val="0"/>
          <w:sz w:val="22"/>
        </w:rPr>
        <w:t>and under the moon so bright,</w:t>
      </w:r>
    </w:p>
    <w:p>
      <w:r>
        <w:rPr>
          <w:rFonts w:ascii="Arial" w:hAnsi="Arial" w:eastAsia="Arial"/>
          <w:b w:val="0"/>
          <w:sz w:val="22"/>
        </w:rPr>
        <w:t>on the blackest of nights,</w:t>
      </w:r>
    </w:p>
    <w:p>
      <w:r>
        <w:rPr>
          <w:rFonts w:ascii="Arial" w:hAnsi="Arial" w:eastAsia="Arial"/>
          <w:b w:val="0"/>
          <w:sz w:val="22"/>
        </w:rPr>
        <w:t>and in the day,</w:t>
      </w:r>
    </w:p>
    <w:p>
      <w:r>
        <w:rPr>
          <w:rFonts w:ascii="Arial" w:hAnsi="Arial" w:eastAsia="Arial"/>
          <w:b w:val="0"/>
          <w:sz w:val="22"/>
        </w:rPr>
        <w:t>I like to wander by the oceanside,</w:t>
      </w:r>
    </w:p>
    <w:p>
      <w:r>
        <w:rPr>
          <w:rFonts w:ascii="Arial" w:hAnsi="Arial" w:eastAsia="Arial"/>
          <w:b w:val="0"/>
          <w:sz w:val="22"/>
        </w:rPr>
        <w:t>and be as free as can be,</w:t>
      </w:r>
    </w:p>
    <w:p>
      <w:r>
        <w:rPr>
          <w:rFonts w:ascii="Arial" w:hAnsi="Arial" w:eastAsia="Arial"/>
          <w:b w:val="0"/>
          <w:sz w:val="22"/>
        </w:rPr>
        <w:t>in the glorious sun,</w:t>
      </w:r>
    </w:p>
    <w:p>
      <w:r>
        <w:rPr>
          <w:rFonts w:ascii="Arial" w:hAnsi="Arial" w:eastAsia="Arial"/>
          <w:b w:val="0"/>
          <w:sz w:val="22"/>
        </w:rPr>
        <w:t>that encourages such goodness in my mentality,</w:t>
      </w:r>
    </w:p>
    <w:p>
      <w:r>
        <w:rPr>
          <w:rFonts w:ascii="Arial" w:hAnsi="Arial" w:eastAsia="Arial"/>
          <w:b w:val="0"/>
          <w:sz w:val="22"/>
        </w:rPr>
        <w:t>yes, I like to be happy,</w:t>
      </w:r>
    </w:p>
    <w:p>
      <w:r>
        <w:rPr>
          <w:rFonts w:ascii="Arial" w:hAnsi="Arial" w:eastAsia="Arial"/>
          <w:b w:val="0"/>
          <w:sz w:val="22"/>
        </w:rPr>
        <w:t>and I no longer let there be,</w:t>
      </w:r>
    </w:p>
    <w:p>
      <w:r>
        <w:rPr>
          <w:rFonts w:ascii="Arial" w:hAnsi="Arial" w:eastAsia="Arial"/>
          <w:b w:val="0"/>
          <w:sz w:val="22"/>
        </w:rPr>
        <w:t>I no longer let there be sadness in me,</w:t>
      </w:r>
    </w:p>
    <w:p>
      <w:r>
        <w:rPr>
          <w:rFonts w:ascii="Arial" w:hAnsi="Arial" w:eastAsia="Arial"/>
          <w:b w:val="0"/>
          <w:sz w:val="22"/>
        </w:rPr>
        <w:t>but I let there only be light,</w:t>
      </w:r>
    </w:p>
    <w:p>
      <w:r>
        <w:rPr>
          <w:rFonts w:ascii="Arial" w:hAnsi="Arial" w:eastAsia="Arial"/>
          <w:b w:val="0"/>
          <w:sz w:val="22"/>
        </w:rPr>
        <w:t>because life is far too often far too dismal,</w:t>
      </w:r>
    </w:p>
    <w:p>
      <w:r>
        <w:rPr>
          <w:rFonts w:ascii="Arial" w:hAnsi="Arial" w:eastAsia="Arial"/>
          <w:b w:val="0"/>
          <w:sz w:val="22"/>
        </w:rPr>
        <w:t>and why,</w:t>
      </w:r>
    </w:p>
    <w:p>
      <w:r>
        <w:rPr>
          <w:rFonts w:ascii="Arial" w:hAnsi="Arial" w:eastAsia="Arial"/>
          <w:b w:val="0"/>
          <w:sz w:val="22"/>
        </w:rPr>
        <w:t>why should it be,</w:t>
      </w:r>
    </w:p>
    <w:p>
      <w:r>
        <w:rPr>
          <w:rFonts w:ascii="Arial" w:hAnsi="Arial" w:eastAsia="Arial"/>
          <w:b w:val="0"/>
          <w:sz w:val="22"/>
        </w:rPr>
        <w:t>and yes, it was easy for me,</w:t>
      </w:r>
    </w:p>
    <w:p>
      <w:r>
        <w:rPr>
          <w:rFonts w:ascii="Arial" w:hAnsi="Arial" w:eastAsia="Arial"/>
          <w:b w:val="0"/>
          <w:sz w:val="22"/>
        </w:rPr>
        <w:t>a simple choice,</w:t>
      </w:r>
    </w:p>
    <w:p>
      <w:r>
        <w:rPr>
          <w:rFonts w:ascii="Arial" w:hAnsi="Arial" w:eastAsia="Arial"/>
          <w:b w:val="0"/>
          <w:sz w:val="22"/>
        </w:rPr>
        <w:t>and I chose to live simply in the sunshine,</w:t>
      </w:r>
    </w:p>
    <w:p>
      <w:r>
        <w:rPr>
          <w:rFonts w:ascii="Arial" w:hAnsi="Arial" w:eastAsia="Arial"/>
          <w:b w:val="0"/>
          <w:sz w:val="22"/>
        </w:rPr>
        <w:t>in the eternal sunshine,</w:t>
      </w:r>
    </w:p>
    <w:p>
      <w:r>
        <w:rPr>
          <w:rFonts w:ascii="Arial" w:hAnsi="Arial" w:eastAsia="Arial"/>
          <w:b w:val="0"/>
          <w:sz w:val="22"/>
        </w:rPr>
        <w:t>because it is the only way that I can be happy,</w:t>
      </w:r>
    </w:p>
    <w:p>
      <w:r>
        <w:rPr>
          <w:rFonts w:ascii="Arial" w:hAnsi="Arial" w:eastAsia="Arial"/>
          <w:b w:val="0"/>
          <w:sz w:val="22"/>
        </w:rPr>
        <w:t>truly happy,</w:t>
      </w:r>
    </w:p>
    <w:p>
      <w:r>
        <w:rPr>
          <w:rFonts w:ascii="Arial" w:hAnsi="Arial" w:eastAsia="Arial"/>
          <w:b w:val="0"/>
          <w:sz w:val="22"/>
        </w:rPr>
        <w:t>and life in the grey,</w:t>
      </w:r>
    </w:p>
    <w:p>
      <w:r>
        <w:rPr>
          <w:rFonts w:ascii="Arial" w:hAnsi="Arial" w:eastAsia="Arial"/>
          <w:b w:val="0"/>
          <w:sz w:val="22"/>
        </w:rPr>
        <w:t>and the mundanity it was as morose as can be,</w:t>
      </w:r>
    </w:p>
    <w:p>
      <w:r>
        <w:rPr>
          <w:rFonts w:ascii="Arial" w:hAnsi="Arial" w:eastAsia="Arial"/>
          <w:b w:val="0"/>
          <w:sz w:val="22"/>
        </w:rPr>
        <w:t>and after much misery,</w:t>
      </w:r>
    </w:p>
    <w:p>
      <w:r>
        <w:rPr>
          <w:rFonts w:ascii="Arial" w:hAnsi="Arial" w:eastAsia="Arial"/>
          <w:b w:val="0"/>
          <w:sz w:val="22"/>
        </w:rPr>
        <w:t>and after jumping on a plane,</w:t>
      </w:r>
    </w:p>
    <w:p>
      <w:r>
        <w:rPr>
          <w:rFonts w:ascii="Arial" w:hAnsi="Arial" w:eastAsia="Arial"/>
          <w:b w:val="0"/>
          <w:sz w:val="22"/>
        </w:rPr>
        <w:t>to live in the sunshine every day,</w:t>
      </w:r>
    </w:p>
    <w:p>
      <w:r>
        <w:rPr>
          <w:rFonts w:ascii="Arial" w:hAnsi="Arial" w:eastAsia="Arial"/>
          <w:b w:val="0"/>
          <w:sz w:val="22"/>
        </w:rPr>
        <w:t>there is no longer woe in me,</w:t>
      </w:r>
    </w:p>
    <w:p>
      <w:r>
        <w:rPr>
          <w:rFonts w:ascii="Arial" w:hAnsi="Arial" w:eastAsia="Arial"/>
          <w:b w:val="0"/>
          <w:sz w:val="22"/>
        </w:rPr>
        <w:t>but contentment and happiness,</w:t>
      </w:r>
    </w:p>
    <w:p>
      <w:r>
        <w:rPr>
          <w:rFonts w:ascii="Arial" w:hAnsi="Arial" w:eastAsia="Arial"/>
          <w:b w:val="0"/>
          <w:sz w:val="22"/>
        </w:rPr>
        <w:t>and jollity,</w:t>
      </w:r>
    </w:p>
    <w:p>
      <w:r>
        <w:rPr>
          <w:rFonts w:ascii="Arial" w:hAnsi="Arial" w:eastAsia="Arial"/>
          <w:b w:val="0"/>
          <w:sz w:val="22"/>
        </w:rPr>
        <w:t>and I know it is a state of mind,</w:t>
      </w:r>
    </w:p>
    <w:p>
      <w:r>
        <w:rPr>
          <w:rFonts w:ascii="Arial" w:hAnsi="Arial" w:eastAsia="Arial"/>
          <w:b w:val="0"/>
          <w:sz w:val="22"/>
        </w:rPr>
        <w:t>and to live in the sunshine it is natural to me,</w:t>
      </w:r>
    </w:p>
    <w:p>
      <w:r>
        <w:rPr>
          <w:rFonts w:ascii="Arial" w:hAnsi="Arial" w:eastAsia="Arial"/>
          <w:b w:val="0"/>
          <w:sz w:val="22"/>
        </w:rPr>
        <w:t>and darkness to the soul,</w:t>
      </w:r>
    </w:p>
    <w:p>
      <w:r>
        <w:rPr>
          <w:rFonts w:ascii="Arial" w:hAnsi="Arial" w:eastAsia="Arial"/>
          <w:b w:val="0"/>
          <w:sz w:val="22"/>
        </w:rPr>
        <w:t>is as unnatural as can be,</w:t>
      </w:r>
    </w:p>
    <w:p>
      <w:r>
        <w:rPr>
          <w:rFonts w:ascii="Arial" w:hAnsi="Arial" w:eastAsia="Arial"/>
          <w:b w:val="0"/>
          <w:sz w:val="22"/>
        </w:rPr>
        <w:t>and how powerful nature is,</w:t>
      </w:r>
    </w:p>
    <w:p>
      <w:r>
        <w:rPr>
          <w:rFonts w:ascii="Arial" w:hAnsi="Arial" w:eastAsia="Arial"/>
          <w:b w:val="0"/>
          <w:sz w:val="22"/>
        </w:rPr>
        <w:t>to make you feel so despondent because of a colour,</w:t>
      </w:r>
    </w:p>
    <w:p>
      <w:r>
        <w:rPr>
          <w:rFonts w:ascii="Arial" w:hAnsi="Arial" w:eastAsia="Arial"/>
          <w:b w:val="0"/>
          <w:sz w:val="22"/>
        </w:rPr>
        <w:t>a colour that colours my mood so negatively,</w:t>
      </w:r>
    </w:p>
    <w:p>
      <w:r>
        <w:rPr>
          <w:rFonts w:ascii="Arial" w:hAnsi="Arial" w:eastAsia="Arial"/>
          <w:b w:val="0"/>
          <w:sz w:val="22"/>
        </w:rPr>
        <w:t>and that so depresses me,</w:t>
      </w:r>
    </w:p>
    <w:p>
      <w:r>
        <w:rPr>
          <w:rFonts w:ascii="Arial" w:hAnsi="Arial" w:eastAsia="Arial"/>
          <w:b w:val="0"/>
          <w:sz w:val="22"/>
        </w:rPr>
        <w:t>and tis much better to live in the sun for me,</w:t>
      </w:r>
    </w:p>
    <w:p>
      <w:r>
        <w:rPr>
          <w:rFonts w:ascii="Arial" w:hAnsi="Arial" w:eastAsia="Arial"/>
          <w:b w:val="0"/>
          <w:sz w:val="22"/>
        </w:rPr>
        <w:t>and to live life simply,</w:t>
      </w:r>
    </w:p>
    <w:p>
      <w:r>
        <w:rPr>
          <w:rFonts w:ascii="Arial" w:hAnsi="Arial" w:eastAsia="Arial"/>
          <w:b w:val="0"/>
          <w:sz w:val="22"/>
        </w:rPr>
        <w:t>and never do I regret that I stole my heart and my mind,</w:t>
      </w:r>
    </w:p>
    <w:p>
      <w:r>
        <w:rPr>
          <w:rFonts w:ascii="Arial" w:hAnsi="Arial" w:eastAsia="Arial"/>
          <w:b w:val="0"/>
          <w:sz w:val="22"/>
        </w:rPr>
        <w:t>and my body away,</w:t>
      </w:r>
    </w:p>
    <w:p>
      <w:r>
        <w:rPr>
          <w:rFonts w:ascii="Arial" w:hAnsi="Arial" w:eastAsia="Arial"/>
          <w:b w:val="0"/>
          <w:sz w:val="22"/>
        </w:rPr>
        <w:t>to somewhere far away,</w:t>
      </w:r>
    </w:p>
    <w:p>
      <w:r>
        <w:rPr>
          <w:rFonts w:ascii="Arial" w:hAnsi="Arial" w:eastAsia="Arial"/>
          <w:b w:val="0"/>
          <w:sz w:val="22"/>
        </w:rPr>
        <w:t>to a tropical place on a summer’s day,</w:t>
      </w:r>
    </w:p>
    <w:p>
      <w:r>
        <w:rPr>
          <w:rFonts w:ascii="Arial" w:hAnsi="Arial" w:eastAsia="Arial"/>
          <w:b w:val="0"/>
          <w:sz w:val="22"/>
        </w:rPr>
        <w:t>and how glad I am for in my heart and in my mind,</w:t>
      </w:r>
    </w:p>
    <w:p>
      <w:r>
        <w:rPr>
          <w:rFonts w:ascii="Arial" w:hAnsi="Arial" w:eastAsia="Arial"/>
          <w:b w:val="0"/>
          <w:sz w:val="22"/>
        </w:rPr>
        <w:t>now there are no longer any darkened days,</w:t>
      </w:r>
    </w:p>
    <w:p>
      <w:r>
        <w:rPr>
          <w:rFonts w:ascii="Arial" w:hAnsi="Arial" w:eastAsia="Arial"/>
          <w:b w:val="0"/>
          <w:sz w:val="22"/>
        </w:rPr>
        <w:t>and only happiness, frivolity, and jollity,</w:t>
      </w:r>
    </w:p>
    <w:p>
      <w:r>
        <w:rPr>
          <w:rFonts w:ascii="Arial" w:hAnsi="Arial" w:eastAsia="Arial"/>
          <w:b w:val="0"/>
          <w:sz w:val="22"/>
        </w:rPr>
        <w:t>and life it is as good as it can be,</w:t>
      </w:r>
    </w:p>
    <w:p>
      <w:r>
        <w:rPr>
          <w:rFonts w:ascii="Arial" w:hAnsi="Arial" w:eastAsia="Arial"/>
          <w:b w:val="0"/>
          <w:sz w:val="22"/>
        </w:rPr>
        <w:t>and oh, what a difference distance and time makes,</w:t>
      </w:r>
    </w:p>
    <w:p>
      <w:r>
        <w:rPr>
          <w:rFonts w:ascii="Arial" w:hAnsi="Arial" w:eastAsia="Arial"/>
          <w:b w:val="0"/>
          <w:sz w:val="22"/>
        </w:rPr>
        <w:t>on an island in the bluest of ocean,</w:t>
      </w:r>
    </w:p>
    <w:p>
      <w:r>
        <w:rPr>
          <w:rFonts w:ascii="Arial" w:hAnsi="Arial" w:eastAsia="Arial"/>
          <w:b w:val="0"/>
          <w:sz w:val="22"/>
        </w:rPr>
        <w:t>where dullness and unhappiness,</w:t>
      </w:r>
    </w:p>
    <w:p>
      <w:r>
        <w:rPr>
          <w:rFonts w:ascii="Arial" w:hAnsi="Arial" w:eastAsia="Arial"/>
          <w:b w:val="0"/>
          <w:sz w:val="22"/>
        </w:rPr>
        <w:t>is a fading memory,</w:t>
      </w:r>
    </w:p>
    <w:p>
      <w:r>
        <w:rPr>
          <w:rFonts w:ascii="Arial" w:hAnsi="Arial" w:eastAsia="Arial"/>
          <w:b w:val="0"/>
          <w:sz w:val="22"/>
        </w:rPr>
        <w:t>a place where life, life is as good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