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Step outside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city where the streets are clean, but the air is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suffocating and an only unhappy means to an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here, we are an unhappy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here we go happily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one of the only happy times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ten-minute break,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people step outside into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breathe in the barely fresh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barely fresh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surrounds the inequities of women and 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downtrodden,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stressed,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anxious,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sodden,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this world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 it is to crush the weak,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with sensitive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again, and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between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with ashen faces stride with large paces,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head for somewhere miserable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destination unhappiness,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evils there are in the stresses,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anxieties in modern living that torment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again, and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modern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people whose brains are ready to explode in frustration and irritation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cannot pretend,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cannot pretend to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life where time is far too short,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happiness condensed,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an empty life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am I watching the world go by through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my heart does is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am I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am I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wasting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minimum wage job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working all hour’s godsend,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 wish I could pretend that there was some meaning to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isn't and really, I should quit,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quit this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quit this dull grey mostly awful monstrosity,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definitely not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only killing me through the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mess modern living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insanity and the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modern malady and the despair of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it is all work, work,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dull,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an empty boring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not much time for excitement,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lot of time spent praying for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praying for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hoping to escape to don't know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passing time as if a robot,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countless days spend in endless repetition,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endless repetition,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bland endless repetition destroying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savaging the human condition,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life with not much meaning,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leading to death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God help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get me away from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I will be lying in my grave,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 before I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ten minutes only,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ten minutes only,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irrelevant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at which I will look back 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recall any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have had no meaning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have been a pointless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needless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so many countless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spent with nothing to write home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nothing of which to jump for joy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boredom,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deterioration of the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is this life about?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this life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only filled with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means very little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here I am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breathing in the barely fresh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tired, exhausted, and worn out.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Strange,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unusual for your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normally next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neighbours scream at each other both night and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right now, oh, what wonderful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 they are dead?!!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we should call an ambulance right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strange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unusual for your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they've murdered each other?!!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then again, maybe they did not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 they were taken away in strait jackets,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anyway, I like the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like the silence a lot, and long may it stay.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