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Step forwards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Step forwards in the mind, step forwards in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Africa with no deserts,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the land no longer barren,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longer dry,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the desert hoovered up and disappeared,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crops growing in huge warehouses,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crops growing more often on land under African skies.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the massive desalination of the seas,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no one suffering drought,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having nothing to drink,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people not starving,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a brighter future for Africa,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imagine everyone well fed,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continent with no starvation and drought,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imagine no more exclamations of why, oh why,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why oh, why do we have another famine and drought?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imagine no one ever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of famine and drought needlessly having to die.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