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Starlight and universe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Starlight and universe,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are the wonders,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wonders that you have lit up,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human’s have not seen,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far have you travelled,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what colours,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elements have you been,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of the complexities of your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are your favourite forms and shapes?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planets, to the Milky Way,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animals upon the Earth,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oxygen,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breathing human being?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