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Stand still a little while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Stand 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me see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me see your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stand still a little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wind blows in your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admire your style,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stand still a little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do not think me shallow,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your beauty is so wonderful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I am taken aback,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 to know you for who you are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will have no meaning in your company.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