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Spiral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spiral out of control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spiral out of control,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often I wish it to be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for some reason for you I have softened,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it was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eyes that enchanted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them I was mesmerised,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was captured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sense of humour and your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beguiled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made me laugh countless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precisely when you leapt into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first time and set it afire,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you are dancing wildly,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drunkenly in front of me on the lawn,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laughter rises higher and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both spiral out of control drunkenly,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 with love in our eyes sing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pretend out of the heavens to pull the stars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place them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moon we kiss wrapped in each other’s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delighting in each other’s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heaven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universe it sees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moon we 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dance and play the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at love, I hope he or she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not too jaded of the condition of human wiles,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already has probably seen far too much of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