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Spark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lit the spark that caught her heart a flame,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lit the spark,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said hello to a stranger,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asked may I know your name,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 I know your name,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stranger replied,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sorry, but I am just about to catch a plane.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