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Sounds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Sounds,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sounds outside,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nothing I know and nothing I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sounds like humankind.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there is a hovering in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machine,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high-pitched whining noise a disturbing sound,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disturbing sound of someone else's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incongruous they are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would that the sun would come up to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were it to meet them in its fiery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devour them and erase them for all eternity,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would be a wonderful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peace and quiet is a must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certainly not the sound of these drones,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these drones that disturb your mental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without which you are much more likely,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regain your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they are not good for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pry and invade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you want to do is shoot them out of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send them crashing into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falling into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