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Sounds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 echoing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 rattling around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cars,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someone shouting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someone who doesn't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black of night with the stars shining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sure the stars cannot get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nor can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I am very aware,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 echoing in the distance,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sounds, sounds rattling around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car alarm going off,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which does my ears some serious harm,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continues on and off all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I can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can do is bloody swear.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