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Sound of rain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sound of rain and water upon the streets,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cars passing by, passing by in a never-ending refrain,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 too, raindrops falling upon my windowpane,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my heart, my heart skipping a beat,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you come my 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those eyes so bright and so filled with passion,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your gentle fashion, across the room you softly sway,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when you reach me, oh, how you kiss me so tenderly,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beautiful you look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wonderfully,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wrap your arms around me in such a tender 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 way you have,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softness there is in your voice,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sensual are those words that you say,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how gloriously upon my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those words they play,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you say, I love you, I love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reply the same,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I feel such delight in the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the butterflies in my stomach alight,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kiss so amorously,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that first moment of togetherness,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as a couple upon the sofa,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intertwined in each other’s arms we lay,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lay by the fireside in the heat of our passion,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our passion as warm as the fire’s flames,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as intense as the way that they dance,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more beautiful and more magical in every 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in that first moment of togetherness by the fireside we so happily in each other’s arms do lay.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