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Sooner or later</w:t>
      </w:r>
    </w:p>
    <w:p/>
    <w:p>
      <w:r>
        <w:rPr>
          <w:rFonts w:ascii="Arial" w:hAnsi="Arial" w:eastAsia="Arial"/>
          <w:b w:val="0"/>
          <w:sz w:val="22"/>
        </w:rPr>
        <w:t>Sooner or later, and never later than you want,</w:t>
      </w:r>
    </w:p>
    <w:p>
      <w:r>
        <w:rPr>
          <w:rFonts w:ascii="Arial" w:hAnsi="Arial" w:eastAsia="Arial"/>
          <w:b w:val="0"/>
          <w:sz w:val="22"/>
        </w:rPr>
        <w:t>but always earlier,</w:t>
      </w:r>
    </w:p>
    <w:p>
      <w:r>
        <w:rPr>
          <w:rFonts w:ascii="Arial" w:hAnsi="Arial" w:eastAsia="Arial"/>
          <w:b w:val="0"/>
          <w:sz w:val="22"/>
        </w:rPr>
        <w:t>and never better than you wish,</w:t>
      </w:r>
    </w:p>
    <w:p>
      <w:r>
        <w:rPr>
          <w:rFonts w:ascii="Arial" w:hAnsi="Arial" w:eastAsia="Arial"/>
          <w:b w:val="0"/>
          <w:sz w:val="22"/>
        </w:rPr>
        <w:t>this goddamn awful weather,</w:t>
      </w:r>
    </w:p>
    <w:p>
      <w:r>
        <w:rPr>
          <w:rFonts w:ascii="Arial" w:hAnsi="Arial" w:eastAsia="Arial"/>
          <w:b w:val="0"/>
          <w:sz w:val="22"/>
        </w:rPr>
        <w:t>that makes you wish you were a fish,</w:t>
      </w:r>
    </w:p>
    <w:p>
      <w:r>
        <w:rPr>
          <w:rFonts w:ascii="Arial" w:hAnsi="Arial" w:eastAsia="Arial"/>
          <w:b w:val="0"/>
          <w:sz w:val="22"/>
        </w:rPr>
        <w:t>oh, this bloody weather,</w:t>
      </w:r>
    </w:p>
    <w:p>
      <w:r>
        <w:rPr>
          <w:rFonts w:ascii="Arial" w:hAnsi="Arial" w:eastAsia="Arial"/>
          <w:b w:val="0"/>
          <w:sz w:val="22"/>
        </w:rPr>
        <w:t>it ain't clever,</w:t>
      </w:r>
    </w:p>
    <w:p>
      <w:r>
        <w:rPr>
          <w:rFonts w:ascii="Arial" w:hAnsi="Arial" w:eastAsia="Arial"/>
          <w:b w:val="0"/>
          <w:sz w:val="22"/>
        </w:rPr>
        <w:t>and well,</w:t>
      </w:r>
    </w:p>
    <w:p>
      <w:r>
        <w:rPr>
          <w:rFonts w:ascii="Arial" w:hAnsi="Arial" w:eastAsia="Arial"/>
          <w:b w:val="0"/>
          <w:sz w:val="22"/>
        </w:rPr>
        <w:t>whatever,</w:t>
      </w:r>
    </w:p>
    <w:p>
      <w:r>
        <w:rPr>
          <w:rFonts w:ascii="Arial" w:hAnsi="Arial" w:eastAsia="Arial"/>
          <w:b w:val="0"/>
          <w:sz w:val="22"/>
        </w:rPr>
        <w:t>whatever,</w:t>
      </w:r>
    </w:p>
    <w:p>
      <w:r>
        <w:rPr>
          <w:rFonts w:ascii="Arial" w:hAnsi="Arial" w:eastAsia="Arial"/>
          <w:b w:val="0"/>
          <w:sz w:val="22"/>
        </w:rPr>
        <w:t>whatever,</w:t>
      </w:r>
    </w:p>
    <w:p>
      <w:r>
        <w:rPr>
          <w:rFonts w:ascii="Arial" w:hAnsi="Arial" w:eastAsia="Arial"/>
          <w:b w:val="0"/>
          <w:sz w:val="22"/>
        </w:rPr>
        <w:t>I hate the sight of it,</w:t>
      </w:r>
    </w:p>
    <w:p>
      <w:r>
        <w:rPr>
          <w:rFonts w:ascii="Arial" w:hAnsi="Arial" w:eastAsia="Arial"/>
          <w:b w:val="0"/>
          <w:sz w:val="22"/>
        </w:rPr>
        <w:t>and I wish it would bloody quit,</w:t>
      </w:r>
    </w:p>
    <w:p>
      <w:r>
        <w:rPr>
          <w:rFonts w:ascii="Arial" w:hAnsi="Arial" w:eastAsia="Arial"/>
          <w:b w:val="0"/>
          <w:sz w:val="22"/>
        </w:rPr>
        <w:t>quit bothering me,</w:t>
      </w:r>
    </w:p>
    <w:p>
      <w:r>
        <w:rPr>
          <w:rFonts w:ascii="Arial" w:hAnsi="Arial" w:eastAsia="Arial"/>
          <w:b w:val="0"/>
          <w:sz w:val="22"/>
        </w:rPr>
        <w:t>for it makes me sick,</w:t>
      </w:r>
    </w:p>
    <w:p>
      <w:r>
        <w:rPr>
          <w:rFonts w:ascii="Arial" w:hAnsi="Arial" w:eastAsia="Arial"/>
          <w:b w:val="0"/>
          <w:sz w:val="22"/>
        </w:rPr>
        <w:t>this grey, grey, grey,</w:t>
      </w:r>
    </w:p>
    <w:p>
      <w:r>
        <w:rPr>
          <w:rFonts w:ascii="Arial" w:hAnsi="Arial" w:eastAsia="Arial"/>
          <w:b w:val="0"/>
          <w:sz w:val="22"/>
        </w:rPr>
        <w:t>oh, how I rue every day,</w:t>
      </w:r>
    </w:p>
    <w:p>
      <w:r>
        <w:rPr>
          <w:rFonts w:ascii="Arial" w:hAnsi="Arial" w:eastAsia="Arial"/>
          <w:b w:val="0"/>
          <w:sz w:val="22"/>
        </w:rPr>
        <w:t>and far too often I stay indoors,</w:t>
      </w:r>
    </w:p>
    <w:p>
      <w:r>
        <w:rPr>
          <w:rFonts w:ascii="Arial" w:hAnsi="Arial" w:eastAsia="Arial"/>
          <w:b w:val="0"/>
          <w:sz w:val="22"/>
        </w:rPr>
        <w:t>and I smoke cigars,</w:t>
      </w:r>
    </w:p>
    <w:p>
      <w:r>
        <w:rPr>
          <w:rFonts w:ascii="Arial" w:hAnsi="Arial" w:eastAsia="Arial"/>
          <w:b w:val="0"/>
          <w:sz w:val="22"/>
        </w:rPr>
        <w:t>and wish I could shoot them all,</w:t>
      </w:r>
    </w:p>
    <w:p>
      <w:r>
        <w:rPr>
          <w:rFonts w:ascii="Arial" w:hAnsi="Arial" w:eastAsia="Arial"/>
          <w:b w:val="0"/>
          <w:sz w:val="22"/>
        </w:rPr>
        <w:t>the raindrops that make me stop,</w:t>
      </w:r>
    </w:p>
    <w:p>
      <w:r>
        <w:rPr>
          <w:rFonts w:ascii="Arial" w:hAnsi="Arial" w:eastAsia="Arial"/>
          <w:b w:val="0"/>
          <w:sz w:val="22"/>
        </w:rPr>
        <w:t>that make me stop going outside,</w:t>
      </w:r>
    </w:p>
    <w:p>
      <w:r>
        <w:rPr>
          <w:rFonts w:ascii="Arial" w:hAnsi="Arial" w:eastAsia="Arial"/>
          <w:b w:val="0"/>
          <w:sz w:val="22"/>
        </w:rPr>
        <w:t>and I am sure that soon,</w:t>
      </w:r>
    </w:p>
    <w:p>
      <w:r>
        <w:rPr>
          <w:rFonts w:ascii="Arial" w:hAnsi="Arial" w:eastAsia="Arial"/>
          <w:b w:val="0"/>
          <w:sz w:val="22"/>
        </w:rPr>
        <w:t>there will come,</w:t>
      </w:r>
    </w:p>
    <w:p>
      <w:r>
        <w:rPr>
          <w:rFonts w:ascii="Arial" w:hAnsi="Arial" w:eastAsia="Arial"/>
          <w:b w:val="0"/>
          <w:sz w:val="22"/>
        </w:rPr>
        <w:t>a great flood to end it all,</w:t>
      </w:r>
    </w:p>
    <w:p>
      <w:r>
        <w:rPr>
          <w:rFonts w:ascii="Arial" w:hAnsi="Arial" w:eastAsia="Arial"/>
          <w:b w:val="0"/>
          <w:sz w:val="22"/>
        </w:rPr>
        <w:t>to end the human race,</w:t>
      </w:r>
    </w:p>
    <w:p>
      <w:r>
        <w:rPr>
          <w:rFonts w:ascii="Arial" w:hAnsi="Arial" w:eastAsia="Arial"/>
          <w:b w:val="0"/>
          <w:sz w:val="22"/>
        </w:rPr>
        <w:t>to end our suffering,</w:t>
      </w:r>
    </w:p>
    <w:p>
      <w:r>
        <w:rPr>
          <w:rFonts w:ascii="Arial" w:hAnsi="Arial" w:eastAsia="Arial"/>
          <w:b w:val="0"/>
          <w:sz w:val="22"/>
        </w:rPr>
        <w:t>and the view of this miserable weather,</w:t>
      </w:r>
    </w:p>
    <w:p>
      <w:r>
        <w:rPr>
          <w:rFonts w:ascii="Arial" w:hAnsi="Arial" w:eastAsia="Arial"/>
          <w:b w:val="0"/>
          <w:sz w:val="22"/>
        </w:rPr>
        <w:t>that always gets in my face,</w:t>
      </w:r>
    </w:p>
    <w:p>
      <w:r>
        <w:rPr>
          <w:rFonts w:ascii="Arial" w:hAnsi="Arial" w:eastAsia="Arial"/>
          <w:b w:val="0"/>
          <w:sz w:val="22"/>
        </w:rPr>
        <w:t>that always gets in my face,</w:t>
      </w:r>
    </w:p>
    <w:p>
      <w:r>
        <w:rPr>
          <w:rFonts w:ascii="Arial" w:hAnsi="Arial" w:eastAsia="Arial"/>
          <w:b w:val="0"/>
          <w:sz w:val="22"/>
        </w:rPr>
        <w:t>and is a disgrace,</w:t>
      </w:r>
    </w:p>
    <w:p>
      <w:r>
        <w:rPr>
          <w:rFonts w:ascii="Arial" w:hAnsi="Arial" w:eastAsia="Arial"/>
          <w:b w:val="0"/>
          <w:sz w:val="22"/>
        </w:rPr>
        <w:t>oh, the atrocity,</w:t>
      </w:r>
    </w:p>
    <w:p>
      <w:r>
        <w:rPr>
          <w:rFonts w:ascii="Arial" w:hAnsi="Arial" w:eastAsia="Arial"/>
          <w:b w:val="0"/>
          <w:sz w:val="22"/>
        </w:rPr>
        <w:t>oh, the boredom,</w:t>
      </w:r>
    </w:p>
    <w:p>
      <w:r>
        <w:rPr>
          <w:rFonts w:ascii="Arial" w:hAnsi="Arial" w:eastAsia="Arial"/>
          <w:b w:val="0"/>
          <w:sz w:val="22"/>
        </w:rPr>
        <w:t>and the travesty,</w:t>
      </w:r>
    </w:p>
    <w:p>
      <w:r>
        <w:rPr>
          <w:rFonts w:ascii="Arial" w:hAnsi="Arial" w:eastAsia="Arial"/>
          <w:b w:val="0"/>
          <w:sz w:val="22"/>
        </w:rPr>
        <w:t>of the weather that spoils my view,</w:t>
      </w:r>
    </w:p>
    <w:p>
      <w:r>
        <w:rPr>
          <w:rFonts w:ascii="Arial" w:hAnsi="Arial" w:eastAsia="Arial"/>
          <w:b w:val="0"/>
          <w:sz w:val="22"/>
        </w:rPr>
        <w:t>and that should be replaced,</w:t>
      </w:r>
    </w:p>
    <w:p>
      <w:r>
        <w:rPr>
          <w:rFonts w:ascii="Arial" w:hAnsi="Arial" w:eastAsia="Arial"/>
          <w:b w:val="0"/>
          <w:sz w:val="22"/>
        </w:rPr>
        <w:t>that should be replaced,</w:t>
      </w:r>
    </w:p>
    <w:p>
      <w:r>
        <w:rPr>
          <w:rFonts w:ascii="Arial" w:hAnsi="Arial" w:eastAsia="Arial"/>
          <w:b w:val="0"/>
          <w:sz w:val="22"/>
        </w:rPr>
        <w:t>but God,</w:t>
      </w:r>
    </w:p>
    <w:p>
      <w:r>
        <w:rPr>
          <w:rFonts w:ascii="Arial" w:hAnsi="Arial" w:eastAsia="Arial"/>
          <w:b w:val="0"/>
          <w:sz w:val="22"/>
        </w:rPr>
        <w:t>God, does not give me the grace,</w:t>
      </w:r>
    </w:p>
    <w:p>
      <w:r>
        <w:rPr>
          <w:rFonts w:ascii="Arial" w:hAnsi="Arial" w:eastAsia="Arial"/>
          <w:b w:val="0"/>
          <w:sz w:val="22"/>
        </w:rPr>
        <w:t>the grace of an end to it all,</w:t>
      </w:r>
    </w:p>
    <w:p>
      <w:r>
        <w:rPr>
          <w:rFonts w:ascii="Arial" w:hAnsi="Arial" w:eastAsia="Arial"/>
          <w:b w:val="0"/>
          <w:sz w:val="22"/>
        </w:rPr>
        <w:t>and oh, how it angers me,</w:t>
      </w:r>
    </w:p>
    <w:p>
      <w:r>
        <w:rPr>
          <w:rFonts w:ascii="Arial" w:hAnsi="Arial" w:eastAsia="Arial"/>
          <w:b w:val="0"/>
          <w:sz w:val="22"/>
        </w:rPr>
        <w:t>when those raindrops continue to fall,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look angrily to the sky,</w:t>
      </w:r>
    </w:p>
    <w:p>
      <w:r>
        <w:rPr>
          <w:rFonts w:ascii="Arial" w:hAnsi="Arial" w:eastAsia="Arial"/>
          <w:b w:val="0"/>
          <w:sz w:val="22"/>
        </w:rPr>
        <w:t>and I hope to see Gods face,</w:t>
      </w:r>
    </w:p>
    <w:p>
      <w:r>
        <w:rPr>
          <w:rFonts w:ascii="Arial" w:hAnsi="Arial" w:eastAsia="Arial"/>
          <w:b w:val="0"/>
          <w:sz w:val="22"/>
        </w:rPr>
        <w:t>and ask God,</w:t>
      </w:r>
    </w:p>
    <w:p>
      <w:r>
        <w:rPr>
          <w:rFonts w:ascii="Arial" w:hAnsi="Arial" w:eastAsia="Arial"/>
          <w:b w:val="0"/>
          <w:sz w:val="22"/>
        </w:rPr>
        <w:t>why he makes the sky cry,</w:t>
      </w:r>
    </w:p>
    <w:p>
      <w:r>
        <w:rPr>
          <w:rFonts w:ascii="Arial" w:hAnsi="Arial" w:eastAsia="Arial"/>
          <w:b w:val="0"/>
          <w:sz w:val="22"/>
        </w:rPr>
        <w:t>cry, cry, cry,</w:t>
      </w:r>
    </w:p>
    <w:p>
      <w:r>
        <w:rPr>
          <w:rFonts w:ascii="Arial" w:hAnsi="Arial" w:eastAsia="Arial"/>
          <w:b w:val="0"/>
          <w:sz w:val="22"/>
        </w:rPr>
        <w:t>why, oh why God, why,</w:t>
      </w:r>
    </w:p>
    <w:p>
      <w:r>
        <w:rPr>
          <w:rFonts w:ascii="Arial" w:hAnsi="Arial" w:eastAsia="Arial"/>
          <w:b w:val="0"/>
          <w:sz w:val="22"/>
        </w:rPr>
        <w:t>are you miserable yourself,</w:t>
      </w:r>
    </w:p>
    <w:p>
      <w:r>
        <w:rPr>
          <w:rFonts w:ascii="Arial" w:hAnsi="Arial" w:eastAsia="Arial"/>
          <w:b w:val="0"/>
          <w:sz w:val="22"/>
        </w:rPr>
        <w:t>has your wife run off and left you,</w:t>
      </w:r>
    </w:p>
    <w:p>
      <w:r>
        <w:rPr>
          <w:rFonts w:ascii="Arial" w:hAnsi="Arial" w:eastAsia="Arial"/>
          <w:b w:val="0"/>
          <w:sz w:val="22"/>
        </w:rPr>
        <w:t>have you been drinking too much,</w:t>
      </w:r>
    </w:p>
    <w:p>
      <w:r>
        <w:rPr>
          <w:rFonts w:ascii="Arial" w:hAnsi="Arial" w:eastAsia="Arial"/>
          <w:b w:val="0"/>
          <w:sz w:val="22"/>
        </w:rPr>
        <w:t>are you in a miserable place,</w:t>
      </w:r>
    </w:p>
    <w:p>
      <w:r>
        <w:rPr>
          <w:rFonts w:ascii="Arial" w:hAnsi="Arial" w:eastAsia="Arial"/>
          <w:b w:val="0"/>
          <w:sz w:val="22"/>
        </w:rPr>
        <w:t>God, dear God,</w:t>
      </w:r>
    </w:p>
    <w:p>
      <w:r>
        <w:rPr>
          <w:rFonts w:ascii="Arial" w:hAnsi="Arial" w:eastAsia="Arial"/>
          <w:b w:val="0"/>
          <w:sz w:val="22"/>
        </w:rPr>
        <w:t>can't you please just stop,</w:t>
      </w:r>
    </w:p>
    <w:p>
      <w:r>
        <w:rPr>
          <w:rFonts w:ascii="Arial" w:hAnsi="Arial" w:eastAsia="Arial"/>
          <w:b w:val="0"/>
          <w:sz w:val="22"/>
        </w:rPr>
        <w:t>this Godamn awful rain,</w:t>
      </w:r>
    </w:p>
    <w:p>
      <w:r>
        <w:rPr>
          <w:rFonts w:ascii="Arial" w:hAnsi="Arial" w:eastAsia="Arial"/>
          <w:b w:val="0"/>
          <w:sz w:val="22"/>
        </w:rPr>
        <w:t>from spoiling my day,</w:t>
      </w:r>
    </w:p>
    <w:p>
      <w:r>
        <w:rPr>
          <w:rFonts w:ascii="Arial" w:hAnsi="Arial" w:eastAsia="Arial"/>
          <w:b w:val="0"/>
          <w:sz w:val="22"/>
        </w:rPr>
        <w:t>because, you know me,</w:t>
      </w:r>
    </w:p>
    <w:p>
      <w:r>
        <w:rPr>
          <w:rFonts w:ascii="Arial" w:hAnsi="Arial" w:eastAsia="Arial"/>
          <w:b w:val="0"/>
          <w:sz w:val="22"/>
        </w:rPr>
        <w:t>you know me,</w:t>
      </w:r>
    </w:p>
    <w:p>
      <w:r>
        <w:rPr>
          <w:rFonts w:ascii="Arial" w:hAnsi="Arial" w:eastAsia="Arial"/>
          <w:b w:val="0"/>
          <w:sz w:val="22"/>
        </w:rPr>
        <w:t>and you know how much I am paid,</w:t>
      </w:r>
    </w:p>
    <w:p>
      <w:r>
        <w:rPr>
          <w:rFonts w:ascii="Arial" w:hAnsi="Arial" w:eastAsia="Arial"/>
          <w:b w:val="0"/>
          <w:sz w:val="22"/>
        </w:rPr>
        <w:t>and you know God,</w:t>
      </w:r>
    </w:p>
    <w:p>
      <w:r>
        <w:rPr>
          <w:rFonts w:ascii="Arial" w:hAnsi="Arial" w:eastAsia="Arial"/>
          <w:b w:val="0"/>
          <w:sz w:val="22"/>
        </w:rPr>
        <w:t>you know that I can barely afford,</w:t>
      </w:r>
    </w:p>
    <w:p>
      <w:r>
        <w:rPr>
          <w:rFonts w:ascii="Arial" w:hAnsi="Arial" w:eastAsia="Arial"/>
          <w:b w:val="0"/>
          <w:sz w:val="22"/>
        </w:rPr>
        <w:t>a holiday,</w:t>
      </w:r>
    </w:p>
    <w:p>
      <w:r>
        <w:rPr>
          <w:rFonts w:ascii="Arial" w:hAnsi="Arial" w:eastAsia="Arial"/>
          <w:b w:val="0"/>
          <w:sz w:val="22"/>
        </w:rPr>
        <w:t>and nothing improves,</w:t>
      </w:r>
    </w:p>
    <w:p>
      <w:r>
        <w:rPr>
          <w:rFonts w:ascii="Arial" w:hAnsi="Arial" w:eastAsia="Arial"/>
          <w:b w:val="0"/>
          <w:sz w:val="22"/>
        </w:rPr>
        <w:t>no matter how much I pray,</w:t>
      </w:r>
    </w:p>
    <w:p>
      <w:r>
        <w:rPr>
          <w:rFonts w:ascii="Arial" w:hAnsi="Arial" w:eastAsia="Arial"/>
          <w:b w:val="0"/>
          <w:sz w:val="22"/>
        </w:rPr>
        <w:t>and it is always the same,</w:t>
      </w:r>
    </w:p>
    <w:p>
      <w:r>
        <w:rPr>
          <w:rFonts w:ascii="Arial" w:hAnsi="Arial" w:eastAsia="Arial"/>
          <w:b w:val="0"/>
          <w:sz w:val="22"/>
        </w:rPr>
        <w:t>Oh, goddamn the rain,</w:t>
      </w:r>
    </w:p>
    <w:p>
      <w:r>
        <w:rPr>
          <w:rFonts w:ascii="Arial" w:hAnsi="Arial" w:eastAsia="Arial"/>
          <w:b w:val="0"/>
          <w:sz w:val="22"/>
        </w:rPr>
        <w:t>goddamn the rain,</w:t>
      </w:r>
    </w:p>
    <w:p>
      <w:r>
        <w:rPr>
          <w:rFonts w:ascii="Arial" w:hAnsi="Arial" w:eastAsia="Arial"/>
          <w:b w:val="0"/>
          <w:sz w:val="22"/>
        </w:rPr>
        <w:t>are you God,</w:t>
      </w:r>
    </w:p>
    <w:p>
      <w:r>
        <w:rPr>
          <w:rFonts w:ascii="Arial" w:hAnsi="Arial" w:eastAsia="Arial"/>
          <w:b w:val="0"/>
          <w:sz w:val="22"/>
        </w:rPr>
        <w:t>are you not ashamed,</w:t>
      </w:r>
    </w:p>
    <w:p>
      <w:r>
        <w:rPr>
          <w:rFonts w:ascii="Arial" w:hAnsi="Arial" w:eastAsia="Arial"/>
          <w:b w:val="0"/>
          <w:sz w:val="22"/>
        </w:rPr>
        <w:t>are you not ashamed,</w:t>
      </w:r>
    </w:p>
    <w:p>
      <w:r>
        <w:rPr>
          <w:rFonts w:ascii="Arial" w:hAnsi="Arial" w:eastAsia="Arial"/>
          <w:b w:val="0"/>
          <w:sz w:val="22"/>
        </w:rPr>
        <w:t>because it seems such a shame,</w:t>
      </w:r>
    </w:p>
    <w:p>
      <w:r>
        <w:rPr>
          <w:rFonts w:ascii="Arial" w:hAnsi="Arial" w:eastAsia="Arial"/>
          <w:b w:val="0"/>
          <w:sz w:val="22"/>
        </w:rPr>
        <w:t>when you have created so many colours,</w:t>
      </w:r>
    </w:p>
    <w:p>
      <w:r>
        <w:rPr>
          <w:rFonts w:ascii="Arial" w:hAnsi="Arial" w:eastAsia="Arial"/>
          <w:b w:val="0"/>
          <w:sz w:val="22"/>
        </w:rPr>
        <w:t>to keep continually,</w:t>
      </w:r>
    </w:p>
    <w:p>
      <w:r>
        <w:rPr>
          <w:rFonts w:ascii="Arial" w:hAnsi="Arial" w:eastAsia="Arial"/>
          <w:b w:val="0"/>
          <w:sz w:val="22"/>
        </w:rPr>
        <w:t>laying before my eyes,</w:t>
      </w:r>
    </w:p>
    <w:p>
      <w:r>
        <w:rPr>
          <w:rFonts w:ascii="Arial" w:hAnsi="Arial" w:eastAsia="Arial"/>
          <w:b w:val="0"/>
          <w:sz w:val="22"/>
        </w:rPr>
        <w:t>these cursed rain drops,</w:t>
      </w:r>
    </w:p>
    <w:p>
      <w:r>
        <w:rPr>
          <w:rFonts w:ascii="Arial" w:hAnsi="Arial" w:eastAsia="Arial"/>
          <w:b w:val="0"/>
          <w:sz w:val="22"/>
        </w:rPr>
        <w:t>and this seemingly eternal,</w:t>
      </w:r>
    </w:p>
    <w:p>
      <w:r>
        <w:rPr>
          <w:rFonts w:ascii="Arial" w:hAnsi="Arial" w:eastAsia="Arial"/>
          <w:b w:val="0"/>
          <w:sz w:val="22"/>
        </w:rPr>
        <w:t>grey, grey, grey,</w:t>
      </w:r>
    </w:p>
    <w:p>
      <w:r>
        <w:rPr>
          <w:rFonts w:ascii="Arial" w:hAnsi="Arial" w:eastAsia="Arial"/>
          <w:b w:val="0"/>
          <w:sz w:val="22"/>
        </w:rPr>
        <w:t>oh, dear God,</w:t>
      </w:r>
    </w:p>
    <w:p>
      <w:r>
        <w:rPr>
          <w:rFonts w:ascii="Arial" w:hAnsi="Arial" w:eastAsia="Arial"/>
          <w:b w:val="0"/>
          <w:sz w:val="22"/>
        </w:rPr>
        <w:t>can you not,</w:t>
      </w:r>
    </w:p>
    <w:p>
      <w:r>
        <w:rPr>
          <w:rFonts w:ascii="Arial" w:hAnsi="Arial" w:eastAsia="Arial"/>
          <w:b w:val="0"/>
          <w:sz w:val="22"/>
        </w:rPr>
        <w:t>can you not make it stop,</w:t>
      </w:r>
    </w:p>
    <w:p>
      <w:r>
        <w:rPr>
          <w:rFonts w:ascii="Arial" w:hAnsi="Arial" w:eastAsia="Arial"/>
          <w:b w:val="0"/>
          <w:sz w:val="22"/>
        </w:rPr>
        <w:t>say, 6 days a week, until I am in my Grave,</w:t>
      </w:r>
    </w:p>
    <w:p>
      <w:r>
        <w:rPr>
          <w:rFonts w:ascii="Arial" w:hAnsi="Arial" w:eastAsia="Arial"/>
          <w:b w:val="0"/>
          <w:sz w:val="22"/>
        </w:rPr>
        <w:t>and then, God,</w:t>
      </w:r>
    </w:p>
    <w:p>
      <w:r>
        <w:rPr>
          <w:rFonts w:ascii="Arial" w:hAnsi="Arial" w:eastAsia="Arial"/>
          <w:b w:val="0"/>
          <w:sz w:val="22"/>
        </w:rPr>
        <w:t>you can do what the hell you like,</w:t>
      </w:r>
    </w:p>
    <w:p>
      <w:r>
        <w:rPr>
          <w:rFonts w:ascii="Arial" w:hAnsi="Arial" w:eastAsia="Arial"/>
          <w:b w:val="0"/>
          <w:sz w:val="22"/>
        </w:rPr>
        <w:t>and I wouldn't mind,</w:t>
      </w:r>
    </w:p>
    <w:p>
      <w:r>
        <w:rPr>
          <w:rFonts w:ascii="Arial" w:hAnsi="Arial" w:eastAsia="Arial"/>
          <w:b w:val="0"/>
          <w:sz w:val="22"/>
        </w:rPr>
        <w:t>I wouldn't mind to see,</w:t>
      </w:r>
    </w:p>
    <w:p>
      <w:r>
        <w:rPr>
          <w:rFonts w:ascii="Arial" w:hAnsi="Arial" w:eastAsia="Arial"/>
          <w:b w:val="0"/>
          <w:sz w:val="22"/>
        </w:rPr>
        <w:t>those bloody awful raindrops fall,</w:t>
      </w:r>
    </w:p>
    <w:p>
      <w:r>
        <w:rPr>
          <w:rFonts w:ascii="Arial" w:hAnsi="Arial" w:eastAsia="Arial"/>
          <w:b w:val="0"/>
          <w:sz w:val="22"/>
        </w:rPr>
        <w:t>so, if you could please,</w:t>
      </w:r>
    </w:p>
    <w:p>
      <w:r>
        <w:rPr>
          <w:rFonts w:ascii="Arial" w:hAnsi="Arial" w:eastAsia="Arial"/>
          <w:b w:val="0"/>
          <w:sz w:val="22"/>
        </w:rPr>
        <w:t>kindly stop this infernal rain,</w:t>
      </w:r>
    </w:p>
    <w:p>
      <w:r>
        <w:rPr>
          <w:rFonts w:ascii="Arial" w:hAnsi="Arial" w:eastAsia="Arial"/>
          <w:b w:val="0"/>
          <w:sz w:val="22"/>
        </w:rPr>
        <w:t>6 days a week,</w:t>
      </w:r>
    </w:p>
    <w:p>
      <w:r>
        <w:rPr>
          <w:rFonts w:ascii="Arial" w:hAnsi="Arial" w:eastAsia="Arial"/>
          <w:b w:val="0"/>
          <w:sz w:val="22"/>
        </w:rPr>
        <w:t>I wouldn't cry,</w:t>
      </w:r>
    </w:p>
    <w:p>
      <w:r>
        <w:rPr>
          <w:rFonts w:ascii="Arial" w:hAnsi="Arial" w:eastAsia="Arial"/>
          <w:b w:val="0"/>
          <w:sz w:val="22"/>
        </w:rPr>
        <w:t>and if you created a new ocean,</w:t>
      </w:r>
    </w:p>
    <w:p>
      <w:r>
        <w:rPr>
          <w:rFonts w:ascii="Arial" w:hAnsi="Arial" w:eastAsia="Arial"/>
          <w:b w:val="0"/>
          <w:sz w:val="22"/>
        </w:rPr>
        <w:t>somewhere else,</w:t>
      </w:r>
    </w:p>
    <w:p>
      <w:r>
        <w:rPr>
          <w:rFonts w:ascii="Arial" w:hAnsi="Arial" w:eastAsia="Arial"/>
          <w:b w:val="0"/>
          <w:sz w:val="22"/>
        </w:rPr>
        <w:t>but not where I live, I really wouldn't mind,</w:t>
      </w:r>
    </w:p>
    <w:p>
      <w:r>
        <w:rPr>
          <w:rFonts w:ascii="Arial" w:hAnsi="Arial" w:eastAsia="Arial"/>
          <w:b w:val="0"/>
          <w:sz w:val="22"/>
        </w:rPr>
        <w:t>I wouldn't mind a bit,</w:t>
      </w:r>
    </w:p>
    <w:p>
      <w:r>
        <w:rPr>
          <w:rFonts w:ascii="Arial" w:hAnsi="Arial" w:eastAsia="Arial"/>
          <w:b w:val="0"/>
          <w:sz w:val="22"/>
        </w:rPr>
        <w:t>but until then, dear God, forgive me,</w:t>
      </w:r>
    </w:p>
    <w:p>
      <w:r>
        <w:rPr>
          <w:rFonts w:ascii="Arial" w:hAnsi="Arial" w:eastAsia="Arial"/>
          <w:b w:val="0"/>
          <w:sz w:val="22"/>
        </w:rPr>
        <w:t>forgive me, If I get a gun,</w:t>
      </w:r>
    </w:p>
    <w:p>
      <w:r>
        <w:rPr>
          <w:rFonts w:ascii="Arial" w:hAnsi="Arial" w:eastAsia="Arial"/>
          <w:b w:val="0"/>
          <w:sz w:val="22"/>
        </w:rPr>
        <w:t>and shoot at the raindrops,</w:t>
      </w:r>
    </w:p>
    <w:p>
      <w:r>
        <w:rPr>
          <w:rFonts w:ascii="Arial" w:hAnsi="Arial" w:eastAsia="Arial"/>
          <w:b w:val="0"/>
          <w:sz w:val="22"/>
        </w:rPr>
        <w:t>and at heaven for a bit.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