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Soon to be gone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Soon to be gone,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how fast time goes,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when life is in the balance,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world whirls around you with so much to do,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when all about you is wrong,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when there is so much pain and hurt,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there is little hope,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in the blackest of days,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know it will not be long,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when life is extinguished,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when life is gone,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though you try to cope,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death is the final word that will affect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your family for years to come,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oh, what a sudden surprise,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filled with such viciousness that cuts you like a knife,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surprise that savages your emotions,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leaving a wife and children without a husband,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without a father,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 husband and children, without a mother and a wife,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oh, what a bitter time is the ending of a life,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tears well up, and in their fall,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does the reflection of their loved one bite,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dissipating quickly,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tears are so short lived,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tears over the sudden disease that has arrived,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disease that smashes the world into pieces,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disease that destroys all happiness,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that destroys peace of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oh, what bitterness is an early death,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 early death in the history of our times.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