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Somewhere in the sun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Somewhere in the sun,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someone,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somewhere with someone special,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somewhere outdoors,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a beautiful place with someone,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only one,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bathing in the rays of the glorious sun,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sat happily with the sun outshone,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by the smile on the face of my special someone,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sat revelling in our new relationship,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 new relationship, that is not known to anyone,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oh, how glorious it is sat with her,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cuddling her in my arms,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as her heart beats against mine,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her eyes, they sparkle and dazzle me as with love,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are joyously overcome.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