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Something of nothing</w:t>
      </w:r>
    </w:p>
    <w:p/>
    <w:p>
      <w:r>
        <w:rPr>
          <w:rFonts w:ascii="Arial" w:hAnsi="Arial" w:eastAsia="Arial"/>
          <w:b w:val="0"/>
          <w:sz w:val="22"/>
        </w:rPr>
        <w:t>This is something of nothing,</w:t>
      </w:r>
    </w:p>
    <w:p>
      <w:r>
        <w:rPr>
          <w:rFonts w:ascii="Arial" w:hAnsi="Arial" w:eastAsia="Arial"/>
          <w:b w:val="0"/>
          <w:sz w:val="22"/>
        </w:rPr>
        <w:t>a little gift,</w:t>
      </w:r>
    </w:p>
    <w:p>
      <w:r>
        <w:rPr>
          <w:rFonts w:ascii="Arial" w:hAnsi="Arial" w:eastAsia="Arial"/>
          <w:b w:val="0"/>
          <w:sz w:val="22"/>
        </w:rPr>
        <w:t>a piece of magic from my heart,</w:t>
      </w:r>
    </w:p>
    <w:p>
      <w:r>
        <w:rPr>
          <w:rFonts w:ascii="Arial" w:hAnsi="Arial" w:eastAsia="Arial"/>
          <w:b w:val="0"/>
          <w:sz w:val="22"/>
        </w:rPr>
        <w:t>with which I have created for you my love,</w:t>
      </w:r>
    </w:p>
    <w:p>
      <w:r>
        <w:rPr>
          <w:rFonts w:ascii="Arial" w:hAnsi="Arial" w:eastAsia="Arial"/>
          <w:b w:val="0"/>
          <w:sz w:val="22"/>
        </w:rPr>
        <w:t>that from my mind does now exist,</w:t>
      </w:r>
    </w:p>
    <w:p>
      <w:r>
        <w:rPr>
          <w:rFonts w:ascii="Arial" w:hAnsi="Arial" w:eastAsia="Arial"/>
          <w:b w:val="0"/>
          <w:sz w:val="22"/>
        </w:rPr>
        <w:t>and I know it is not much,</w:t>
      </w:r>
    </w:p>
    <w:p>
      <w:r>
        <w:rPr>
          <w:rFonts w:ascii="Arial" w:hAnsi="Arial" w:eastAsia="Arial"/>
          <w:b w:val="0"/>
          <w:sz w:val="22"/>
        </w:rPr>
        <w:t>but wherever you go,</w:t>
      </w:r>
    </w:p>
    <w:p>
      <w:r>
        <w:rPr>
          <w:rFonts w:ascii="Arial" w:hAnsi="Arial" w:eastAsia="Arial"/>
          <w:b w:val="0"/>
          <w:sz w:val="22"/>
        </w:rPr>
        <w:t>please take it with you,</w:t>
      </w:r>
    </w:p>
    <w:p>
      <w:r>
        <w:rPr>
          <w:rFonts w:ascii="Arial" w:hAnsi="Arial" w:eastAsia="Arial"/>
          <w:b w:val="0"/>
          <w:sz w:val="22"/>
        </w:rPr>
        <w:t>and put it upon your mantelpiece,</w:t>
      </w:r>
    </w:p>
    <w:p>
      <w:r>
        <w:rPr>
          <w:rFonts w:ascii="Arial" w:hAnsi="Arial" w:eastAsia="Arial"/>
          <w:b w:val="0"/>
          <w:sz w:val="22"/>
        </w:rPr>
        <w:t>and I do hope it brings you happiness,</w:t>
      </w:r>
    </w:p>
    <w:p>
      <w:r>
        <w:rPr>
          <w:rFonts w:ascii="Arial" w:hAnsi="Arial" w:eastAsia="Arial"/>
          <w:b w:val="0"/>
          <w:sz w:val="22"/>
        </w:rPr>
        <w:t>and I hope you will think of me across distant shores,</w:t>
      </w:r>
    </w:p>
    <w:p>
      <w:r>
        <w:rPr>
          <w:rFonts w:ascii="Arial" w:hAnsi="Arial" w:eastAsia="Arial"/>
          <w:b w:val="0"/>
          <w:sz w:val="22"/>
        </w:rPr>
        <w:t>when you look at it,</w:t>
      </w:r>
    </w:p>
    <w:p>
      <w:r>
        <w:rPr>
          <w:rFonts w:ascii="Arial" w:hAnsi="Arial" w:eastAsia="Arial"/>
          <w:b w:val="0"/>
          <w:sz w:val="22"/>
        </w:rPr>
        <w:t>and long may it make you smile,</w:t>
      </w:r>
    </w:p>
    <w:p>
      <w:r>
        <w:rPr>
          <w:rFonts w:ascii="Arial" w:hAnsi="Arial" w:eastAsia="Arial"/>
          <w:b w:val="0"/>
          <w:sz w:val="22"/>
        </w:rPr>
        <w:t>and warm of heart when we are so far apart,</w:t>
      </w:r>
    </w:p>
    <w:p>
      <w:r>
        <w:rPr>
          <w:rFonts w:ascii="Arial" w:hAnsi="Arial" w:eastAsia="Arial"/>
          <w:b w:val="0"/>
          <w:sz w:val="22"/>
        </w:rPr>
        <w:t>yes, a little present my dear, a little kiss,</w:t>
      </w:r>
    </w:p>
    <w:p>
      <w:r>
        <w:rPr>
          <w:rFonts w:ascii="Arial" w:hAnsi="Arial" w:eastAsia="Arial"/>
          <w:b w:val="0"/>
          <w:sz w:val="22"/>
        </w:rPr>
        <w:t>now, please do open it, and don't tell me what you think,</w:t>
      </w:r>
    </w:p>
    <w:p>
      <w:r>
        <w:rPr>
          <w:rFonts w:ascii="Arial" w:hAnsi="Arial" w:eastAsia="Arial"/>
          <w:b w:val="0"/>
          <w:sz w:val="22"/>
        </w:rPr>
        <w:t>just show me upon your face,</w:t>
      </w:r>
    </w:p>
    <w:p>
      <w:r>
        <w:rPr>
          <w:rFonts w:ascii="Arial" w:hAnsi="Arial" w:eastAsia="Arial"/>
          <w:b w:val="0"/>
          <w:sz w:val="22"/>
        </w:rPr>
        <w:t>and I hope upon it,</w:t>
      </w:r>
    </w:p>
    <w:p>
      <w:r>
        <w:rPr>
          <w:rFonts w:ascii="Arial" w:hAnsi="Arial" w:eastAsia="Arial"/>
          <w:b w:val="0"/>
          <w:sz w:val="22"/>
        </w:rPr>
        <w:t>a heavenly smile will shower me with its grace,</w:t>
      </w:r>
    </w:p>
    <w:p>
      <w:r>
        <w:rPr>
          <w:rFonts w:ascii="Arial" w:hAnsi="Arial" w:eastAsia="Arial"/>
          <w:b w:val="0"/>
          <w:sz w:val="22"/>
        </w:rPr>
        <w:t>and wherever you are across distant shores,</w:t>
      </w:r>
    </w:p>
    <w:p>
      <w:r>
        <w:rPr>
          <w:rFonts w:ascii="Arial" w:hAnsi="Arial" w:eastAsia="Arial"/>
          <w:b w:val="0"/>
          <w:sz w:val="22"/>
        </w:rPr>
        <w:t>put it in your home and think of me when you are alone,</w:t>
      </w:r>
    </w:p>
    <w:p>
      <w:r>
        <w:rPr>
          <w:rFonts w:ascii="Arial" w:hAnsi="Arial" w:eastAsia="Arial"/>
          <w:b w:val="0"/>
          <w:sz w:val="22"/>
        </w:rPr>
        <w:t>yes, it is a present created from my mind and my heart,</w:t>
      </w:r>
    </w:p>
    <w:p>
      <w:r>
        <w:rPr>
          <w:rFonts w:ascii="Arial" w:hAnsi="Arial" w:eastAsia="Arial"/>
          <w:b w:val="0"/>
          <w:sz w:val="22"/>
        </w:rPr>
        <w:t>a heartfelt piece of art,</w:t>
      </w:r>
    </w:p>
    <w:p>
      <w:r>
        <w:rPr>
          <w:rFonts w:ascii="Arial" w:hAnsi="Arial" w:eastAsia="Arial"/>
          <w:b w:val="0"/>
          <w:sz w:val="22"/>
        </w:rPr>
        <w:t>yes, a little present from me,</w:t>
      </w:r>
    </w:p>
    <w:p>
      <w:r>
        <w:rPr>
          <w:rFonts w:ascii="Arial" w:hAnsi="Arial" w:eastAsia="Arial"/>
          <w:b w:val="0"/>
          <w:sz w:val="22"/>
        </w:rPr>
        <w:t>a little gift,</w:t>
      </w:r>
    </w:p>
    <w:p>
      <w:r>
        <w:rPr>
          <w:rFonts w:ascii="Arial" w:hAnsi="Arial" w:eastAsia="Arial"/>
          <w:b w:val="0"/>
          <w:sz w:val="22"/>
        </w:rPr>
        <w:t>created for you with some magic and my spirit,</w:t>
      </w:r>
    </w:p>
    <w:p>
      <w:r>
        <w:rPr>
          <w:rFonts w:ascii="Arial" w:hAnsi="Arial" w:eastAsia="Arial"/>
          <w:b w:val="0"/>
          <w:sz w:val="22"/>
        </w:rPr>
        <w:t>a happy sight in your happy home, wherever you roam,</w:t>
      </w:r>
    </w:p>
    <w:p>
      <w:r>
        <w:rPr>
          <w:rFonts w:ascii="Arial" w:hAnsi="Arial" w:eastAsia="Arial"/>
          <w:b w:val="0"/>
          <w:sz w:val="22"/>
        </w:rPr>
        <w:t>for wherever you come to live.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