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Some say not much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say not much,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say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say meaningless things that have no point at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lie,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others rise above it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 are dishonourable,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 are honourable,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people, play the fool,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 play it cool,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 belittle,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people encourage,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why, why cannot we encourage one and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turn the smallest of plans,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into the biggest and the most positive of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because, the human race, has the strangest of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misunderstanding,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inability to listen,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do we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do we fall.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