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Some people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Some people make a mountain out of a grain of sand,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people do not have any plans.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people do not listen, some people do not understand.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people have nothing, some have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have great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fail to see the point in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people are miserable,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others do not give a damn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people are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people are unhappy,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people want to be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people cannot be without technology,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their mobile phones,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people are afraid of technology,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people want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people do not care for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world in its choices is spoiled for choice,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is beset by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is a gamble,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take our chances,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many opportunities we have missed,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many we could have taken,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we could have planned,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planned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in the scheme of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enjoy what you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life is here and then it is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back to the soil we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onto heaven?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knows?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enjoy your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choices,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much as you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life for humans is far too short,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is the universe,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creator’s plan.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